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2F03" w:rsidRDefault="00E62F03" w:rsidP="0029265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E62F03">
        <w:rPr>
          <w:rFonts w:ascii="Times New Roman" w:hAnsi="Times New Roman"/>
          <w:b/>
          <w:sz w:val="28"/>
          <w:szCs w:val="28"/>
        </w:rPr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1.5pt" o:ole="">
            <v:imagedata r:id="rId9" o:title=""/>
          </v:shape>
          <o:OLEObject Type="Embed" ProgID="AcroExch.Document.7" ShapeID="_x0000_i1025" DrawAspect="Content" ObjectID="_1636452157" r:id="rId10"/>
        </w:objec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883036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3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F03" w:rsidRDefault="00E62F03" w:rsidP="0029265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292656" w:rsidRDefault="00292656" w:rsidP="0029265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292656" w:rsidRDefault="00292656" w:rsidP="00292656">
      <w:pPr>
        <w:rPr>
          <w:rFonts w:ascii="Times New Roman" w:hAnsi="Times New Roman"/>
          <w:b/>
        </w:rPr>
      </w:pPr>
    </w:p>
    <w:p w:rsidR="00292656" w:rsidRDefault="00292656" w:rsidP="00292656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Пояснительная записка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Pr="00E47F00">
        <w:rPr>
          <w:rFonts w:ascii="Times New Roman" w:hAnsi="Times New Roman"/>
          <w:i/>
          <w:sz w:val="24"/>
          <w:szCs w:val="24"/>
        </w:rPr>
        <w:t>- Характеристика учебного предмета, его место и роль в образовательном процессе;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Срок реализации учебного предмета;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Объем учебного времени, предусмотренный</w:t>
      </w:r>
      <w:r w:rsidR="006954C1">
        <w:rPr>
          <w:rFonts w:ascii="Times New Roman" w:hAnsi="Times New Roman"/>
          <w:i/>
          <w:sz w:val="24"/>
          <w:szCs w:val="24"/>
        </w:rPr>
        <w:t xml:space="preserve"> учебным планом </w:t>
      </w:r>
      <w:proofErr w:type="gramStart"/>
      <w:r w:rsidR="006954C1">
        <w:rPr>
          <w:rFonts w:ascii="Times New Roman" w:hAnsi="Times New Roman"/>
          <w:i/>
          <w:sz w:val="24"/>
          <w:szCs w:val="24"/>
        </w:rPr>
        <w:t>образовательной</w:t>
      </w:r>
      <w:proofErr w:type="gramEnd"/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 xml:space="preserve">  </w:t>
      </w:r>
      <w:r w:rsidRPr="00E47F00">
        <w:rPr>
          <w:rFonts w:ascii="Times New Roman" w:hAnsi="Times New Roman"/>
          <w:i/>
          <w:sz w:val="24"/>
          <w:szCs w:val="24"/>
        </w:rPr>
        <w:tab/>
        <w:t xml:space="preserve"> </w:t>
      </w:r>
      <w:r w:rsidR="006954C1">
        <w:rPr>
          <w:rFonts w:ascii="Times New Roman" w:hAnsi="Times New Roman"/>
          <w:i/>
          <w:sz w:val="24"/>
          <w:szCs w:val="24"/>
        </w:rPr>
        <w:t>организации</w:t>
      </w:r>
      <w:r w:rsidRPr="00E47F00">
        <w:rPr>
          <w:rFonts w:ascii="Times New Roman" w:hAnsi="Times New Roman"/>
          <w:i/>
          <w:sz w:val="24"/>
          <w:szCs w:val="24"/>
        </w:rPr>
        <w:t xml:space="preserve"> на реализацию учебного предмета;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Форма проведения учебных аудиторных занятий;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Цели и задачи учебного предмета;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>- Обоснование структуры программы учебного предмета;</w:t>
      </w:r>
    </w:p>
    <w:p w:rsidR="00292656" w:rsidRPr="00E47F00" w:rsidRDefault="00292656" w:rsidP="00292656">
      <w:pPr>
        <w:pStyle w:val="ac"/>
        <w:rPr>
          <w:i/>
        </w:rPr>
      </w:pPr>
      <w:r w:rsidRPr="00E47F00">
        <w:rPr>
          <w:i/>
        </w:rPr>
        <w:tab/>
        <w:t xml:space="preserve">- Методы обучения; </w:t>
      </w:r>
    </w:p>
    <w:p w:rsidR="00292656" w:rsidRPr="00E47F00" w:rsidRDefault="00292656" w:rsidP="00292656">
      <w:pPr>
        <w:pStyle w:val="ac"/>
        <w:rPr>
          <w:i/>
        </w:rPr>
      </w:pPr>
      <w:r w:rsidRPr="00E47F00">
        <w:rPr>
          <w:i/>
        </w:rPr>
        <w:tab/>
        <w:t>- Описание материально-технических условий реализации учебного предмета;</w:t>
      </w:r>
    </w:p>
    <w:p w:rsidR="00292656" w:rsidRDefault="00292656" w:rsidP="00292656">
      <w:pPr>
        <w:pStyle w:val="ac"/>
        <w:rPr>
          <w:b/>
        </w:rPr>
      </w:pPr>
    </w:p>
    <w:p w:rsidR="00292656" w:rsidRDefault="00292656" w:rsidP="00292656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ab/>
      </w:r>
      <w:r w:rsidRPr="00A56BAF">
        <w:rPr>
          <w:rFonts w:ascii="Times New Roman" w:hAnsi="Times New Roman"/>
          <w:b/>
          <w:sz w:val="24"/>
          <w:szCs w:val="24"/>
        </w:rPr>
        <w:t>-</w:t>
      </w:r>
      <w:r w:rsidRPr="00E47F00">
        <w:rPr>
          <w:rFonts w:ascii="Times New Roman" w:hAnsi="Times New Roman"/>
          <w:sz w:val="24"/>
          <w:szCs w:val="24"/>
        </w:rPr>
        <w:t xml:space="preserve"> </w:t>
      </w:r>
      <w:r w:rsidRPr="00E47F00">
        <w:rPr>
          <w:rFonts w:ascii="Times New Roman" w:hAnsi="Times New Roman"/>
          <w:i/>
          <w:sz w:val="24"/>
          <w:szCs w:val="24"/>
        </w:rPr>
        <w:t>Сведения о затратах учебного времени;</w:t>
      </w:r>
    </w:p>
    <w:p w:rsidR="00292656" w:rsidRDefault="00292656" w:rsidP="00292656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  <w:r w:rsidRPr="00E47F00">
        <w:rPr>
          <w:rFonts w:ascii="Times New Roman" w:hAnsi="Times New Roman"/>
          <w:i/>
          <w:sz w:val="24"/>
          <w:szCs w:val="24"/>
        </w:rPr>
        <w:tab/>
        <w:t xml:space="preserve">- </w:t>
      </w:r>
      <w:r w:rsidRPr="00E47F00">
        <w:rPr>
          <w:rFonts w:ascii="Times New Roman" w:hAnsi="Times New Roman"/>
          <w:bCs/>
          <w:i/>
          <w:sz w:val="24"/>
          <w:szCs w:val="24"/>
        </w:rPr>
        <w:t>Годовые требования по классам;</w:t>
      </w:r>
    </w:p>
    <w:p w:rsidR="00292656" w:rsidRPr="00E47F00" w:rsidRDefault="00292656" w:rsidP="00292656">
      <w:pPr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292656" w:rsidRDefault="00292656" w:rsidP="00292656">
      <w:pPr>
        <w:spacing w:before="28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ab/>
        <w:t>Т</w:t>
      </w:r>
      <w:r w:rsidR="006954C1">
        <w:rPr>
          <w:rFonts w:ascii="Times New Roman" w:hAnsi="Times New Roman"/>
          <w:b/>
          <w:sz w:val="28"/>
          <w:szCs w:val="28"/>
        </w:rPr>
        <w:t>ребования к уровню подготовки уча</w:t>
      </w:r>
      <w:r>
        <w:rPr>
          <w:rFonts w:ascii="Times New Roman" w:hAnsi="Times New Roman"/>
          <w:b/>
          <w:sz w:val="28"/>
          <w:szCs w:val="28"/>
        </w:rPr>
        <w:t>щихся</w:t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656" w:rsidRDefault="00292656" w:rsidP="00292656">
      <w:pPr>
        <w:spacing w:before="28"/>
        <w:rPr>
          <w:rFonts w:ascii="Times New Roman" w:hAnsi="Times New Roman"/>
          <w:b/>
          <w:sz w:val="28"/>
          <w:szCs w:val="28"/>
        </w:rPr>
      </w:pP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IV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ab/>
        <w:t xml:space="preserve">Формы и методы контроля, система оценок </w:t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ind w:firstLine="708"/>
        <w:rPr>
          <w:i/>
        </w:rPr>
      </w:pPr>
      <w:r>
        <w:rPr>
          <w:b/>
        </w:rPr>
        <w:t xml:space="preserve">- </w:t>
      </w:r>
      <w:r>
        <w:rPr>
          <w:i/>
        </w:rPr>
        <w:t xml:space="preserve">Аттестация: цели, виды, форма, содержание; </w:t>
      </w:r>
    </w:p>
    <w:p w:rsidR="00292656" w:rsidRDefault="00292656" w:rsidP="00292656">
      <w:pPr>
        <w:pStyle w:val="ac"/>
        <w:jc w:val="left"/>
        <w:rPr>
          <w:i/>
        </w:rPr>
      </w:pPr>
      <w:r>
        <w:rPr>
          <w:i/>
        </w:rPr>
        <w:tab/>
        <w:t>- Критерии оценки;</w:t>
      </w:r>
    </w:p>
    <w:p w:rsidR="00292656" w:rsidRDefault="00292656" w:rsidP="00292656">
      <w:pPr>
        <w:pStyle w:val="ac"/>
        <w:rPr>
          <w:i/>
          <w:sz w:val="28"/>
          <w:szCs w:val="28"/>
        </w:rPr>
      </w:pPr>
      <w:r>
        <w:rPr>
          <w:i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ab/>
        <w:t>Методическое обеспечение учебного процесса</w:t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i/>
        </w:rPr>
      </w:pPr>
      <w:r>
        <w:rPr>
          <w:i/>
          <w:sz w:val="28"/>
          <w:szCs w:val="28"/>
        </w:rPr>
        <w:tab/>
      </w:r>
      <w:r>
        <w:rPr>
          <w:i/>
        </w:rPr>
        <w:t>- Методические рекомендации педагогическим работникам;</w:t>
      </w:r>
    </w:p>
    <w:p w:rsidR="00292656" w:rsidRDefault="00292656" w:rsidP="00292656">
      <w:pPr>
        <w:pStyle w:val="ac"/>
        <w:rPr>
          <w:i/>
        </w:rPr>
      </w:pPr>
      <w:r>
        <w:rPr>
          <w:i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VI</w:t>
      </w:r>
      <w:r w:rsidRPr="003E11EA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 </w:t>
      </w:r>
      <w:r>
        <w:rPr>
          <w:b/>
          <w:sz w:val="28"/>
          <w:szCs w:val="28"/>
        </w:rPr>
        <w:tab/>
        <w:t>Списки рекомендуемой нотной и методической литературы</w:t>
      </w:r>
      <w:r>
        <w:rPr>
          <w:b/>
          <w:sz w:val="28"/>
          <w:szCs w:val="28"/>
        </w:rPr>
        <w:tab/>
      </w:r>
    </w:p>
    <w:p w:rsidR="00292656" w:rsidRDefault="00292656" w:rsidP="00292656">
      <w:pPr>
        <w:pStyle w:val="ac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292656" w:rsidRDefault="00292656" w:rsidP="00292656">
      <w:pPr>
        <w:pStyle w:val="12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E47F00">
        <w:rPr>
          <w:rFonts w:ascii="Times New Roman" w:hAnsi="Times New Roman" w:cs="Times New Roman"/>
          <w:i/>
          <w:sz w:val="24"/>
          <w:szCs w:val="24"/>
        </w:rPr>
        <w:t>- Список рекомендуемой нотной литературы;</w:t>
      </w:r>
    </w:p>
    <w:p w:rsidR="00292656" w:rsidRPr="00E47F00" w:rsidRDefault="00292656" w:rsidP="00292656">
      <w:pPr>
        <w:pStyle w:val="12"/>
        <w:ind w:firstLine="70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Список рекомендуемой учебно-методической литературы;</w:t>
      </w:r>
    </w:p>
    <w:p w:rsidR="00292656" w:rsidRDefault="00292656" w:rsidP="00292656">
      <w:pPr>
        <w:pStyle w:val="12"/>
        <w:ind w:firstLine="709"/>
        <w:rPr>
          <w:rFonts w:ascii="Times New Roman" w:hAnsi="Times New Roman" w:cs="Times New Roman"/>
          <w:i/>
        </w:rPr>
      </w:pPr>
      <w:r w:rsidRPr="00E47F00">
        <w:rPr>
          <w:rFonts w:ascii="Times New Roman" w:hAnsi="Times New Roman" w:cs="Times New Roman"/>
          <w:i/>
          <w:sz w:val="24"/>
          <w:szCs w:val="24"/>
        </w:rPr>
        <w:t>- Список рекомендуемой методической литератур</w:t>
      </w:r>
      <w:r>
        <w:rPr>
          <w:rFonts w:ascii="Times New Roman" w:hAnsi="Times New Roman" w:cs="Times New Roman"/>
          <w:i/>
          <w:sz w:val="24"/>
          <w:szCs w:val="24"/>
        </w:rPr>
        <w:t>ы.</w:t>
      </w:r>
    </w:p>
    <w:p w:rsidR="00292656" w:rsidRDefault="00292656" w:rsidP="00292656">
      <w:pPr>
        <w:jc w:val="both"/>
        <w:rPr>
          <w:rFonts w:ascii="Times New Roman" w:eastAsia="ヒラギノ角ゴ Pro W3" w:hAnsi="Times New Roman" w:cs="Arial"/>
          <w:color w:val="000000"/>
        </w:rPr>
      </w:pPr>
    </w:p>
    <w:p w:rsidR="00292656" w:rsidRDefault="00292656" w:rsidP="00292656">
      <w:pPr>
        <w:jc w:val="both"/>
        <w:rPr>
          <w:rFonts w:ascii="Times New Roman" w:eastAsia="ヒラギノ角ゴ Pro W3" w:hAnsi="Times New Roman" w:cs="Arial"/>
          <w:color w:val="000000"/>
        </w:rPr>
      </w:pPr>
    </w:p>
    <w:p w:rsidR="00292656" w:rsidRDefault="00292656" w:rsidP="00292656">
      <w:pPr>
        <w:jc w:val="both"/>
        <w:rPr>
          <w:rFonts w:ascii="Times New Roman" w:eastAsia="ヒラギノ角ゴ Pro W3" w:hAnsi="Times New Roman" w:cs="Arial"/>
          <w:color w:val="000000"/>
        </w:rPr>
      </w:pPr>
    </w:p>
    <w:p w:rsidR="00E62F03" w:rsidRDefault="00E62F03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E62F03" w:rsidRDefault="00E62F03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62F03" w:rsidRDefault="00E62F03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292656" w:rsidRDefault="007C285A" w:rsidP="00292656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val="en-US" w:eastAsia="ru-RU"/>
        </w:rPr>
        <w:lastRenderedPageBreak/>
        <w:t>I</w:t>
      </w:r>
      <w:r w:rsidRPr="007C285A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r w:rsidR="003101C4"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3101C4" w:rsidRDefault="003101C4" w:rsidP="00292656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1. Характеристика учебного предмета, его место и </w:t>
      </w:r>
      <w:r w:rsidR="00292656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роль в образовательном процессе</w:t>
      </w:r>
    </w:p>
    <w:p w:rsidR="00CF4965" w:rsidRDefault="00CF4965" w:rsidP="009612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учебного предмета «Специальность»  по виду инструмента «балалайка», далее – «Специальность (бала</w:t>
      </w:r>
      <w:r w:rsidR="00360AA0">
        <w:rPr>
          <w:rFonts w:ascii="Times New Roman" w:hAnsi="Times New Roman"/>
          <w:sz w:val="28"/>
          <w:szCs w:val="28"/>
        </w:rPr>
        <w:t>ла</w:t>
      </w:r>
      <w:r>
        <w:rPr>
          <w:rFonts w:ascii="Times New Roman" w:hAnsi="Times New Roman"/>
          <w:sz w:val="28"/>
          <w:szCs w:val="28"/>
        </w:rPr>
        <w:t>йка)»,  разработана  на  основе  и  с  учетом  федеральных  государственных  требований  к  дополнительной  предпрофессиональной  общеобразовательной  программе  в  области  музыкального  искусства  «Народные инструменты».</w:t>
      </w:r>
    </w:p>
    <w:p w:rsidR="00961288" w:rsidRPr="00961288" w:rsidRDefault="00961288" w:rsidP="00961288">
      <w:pPr>
        <w:spacing w:after="0" w:line="360" w:lineRule="auto"/>
        <w:ind w:firstLine="851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Учебный предмет «Специальность (балалайка)» направлен на приобретение детьми знаний, умений и навыков игры на </w:t>
      </w:r>
      <w:r w:rsidR="006954C1">
        <w:rPr>
          <w:rFonts w:ascii="Times New Roman" w:eastAsia="Geeza Pro" w:hAnsi="Times New Roman"/>
          <w:color w:val="000000"/>
          <w:sz w:val="28"/>
          <w:szCs w:val="28"/>
        </w:rPr>
        <w:t>балалайке</w:t>
      </w:r>
      <w:r>
        <w:rPr>
          <w:rFonts w:ascii="Times New Roman" w:eastAsia="Geeza Pro" w:hAnsi="Times New Roman"/>
          <w:color w:val="000000"/>
          <w:sz w:val="28"/>
          <w:szCs w:val="28"/>
        </w:rPr>
        <w:t>, получение ими художественного образования, а также на эстетическое воспитание и духовно-нравственное развитие ученика.</w:t>
      </w:r>
    </w:p>
    <w:p w:rsidR="003101C4" w:rsidRDefault="003101C4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Обучение детей в области музыкального искусства ставит перед педагогом ряд задач как учебных, так и воспитательных. Решения основных вопросов в этой сфере образования  направлены на раскрытие и развитие индивидуальных способностей учащихся, а среди наиболее одаре</w:t>
      </w:r>
      <w:r w:rsidR="00360AA0">
        <w:rPr>
          <w:rFonts w:ascii="Times New Roman" w:eastAsia="Times New Roman" w:hAnsi="Times New Roman"/>
          <w:sz w:val="28"/>
          <w:szCs w:val="28"/>
          <w:lang w:eastAsia="ru-RU"/>
        </w:rPr>
        <w:t>нных учащихся - на их дальнейшее профессиональное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60AA0">
        <w:rPr>
          <w:rFonts w:ascii="Times New Roman" w:eastAsia="Times New Roman" w:hAnsi="Times New Roman"/>
          <w:sz w:val="28"/>
          <w:szCs w:val="28"/>
          <w:lang w:eastAsia="ru-RU"/>
        </w:rPr>
        <w:t>образование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360AA0" w:rsidRPr="00961288" w:rsidRDefault="00360AA0" w:rsidP="00961288">
      <w:pPr>
        <w:spacing w:after="0" w:line="360" w:lineRule="auto"/>
        <w:ind w:firstLine="720"/>
        <w:jc w:val="both"/>
        <w:rPr>
          <w:rFonts w:ascii="Times New Roman" w:eastAsia="Geeza Pro" w:hAnsi="Times New Roman"/>
          <w:color w:val="000000"/>
          <w:sz w:val="28"/>
          <w:szCs w:val="28"/>
        </w:rPr>
      </w:pPr>
      <w:r>
        <w:rPr>
          <w:rFonts w:ascii="Times New Roman" w:eastAsia="Geeza Pro" w:hAnsi="Times New Roman"/>
          <w:color w:val="000000"/>
          <w:sz w:val="28"/>
          <w:szCs w:val="28"/>
        </w:rPr>
        <w:t xml:space="preserve">Выявление одаренности у ребенка в процессе обучения позволяет целенаправленно развить его профессиональные и личностные качества, необходимые для продолжения профессионального обучения. В то же время программа рассчитана и на тех детей, которые не ставят перед собой цели стать профессиональными музыкантами. </w:t>
      </w:r>
    </w:p>
    <w:p w:rsidR="00961288" w:rsidRPr="00961288" w:rsidRDefault="00961288" w:rsidP="00961288">
      <w:pPr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 w:rsidRPr="00C42FC5">
        <w:rPr>
          <w:rFonts w:ascii="Times New Roman" w:hAnsi="Times New Roman"/>
          <w:b/>
          <w:i/>
          <w:sz w:val="28"/>
          <w:szCs w:val="28"/>
        </w:rPr>
        <w:t>2.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color w:val="00000A"/>
          <w:sz w:val="28"/>
          <w:szCs w:val="28"/>
        </w:rPr>
        <w:t xml:space="preserve"> Срок реализации учебного предмета «Специальность (балалайка)»</w:t>
      </w:r>
    </w:p>
    <w:p w:rsidR="003101C4" w:rsidRPr="00D53F9B" w:rsidRDefault="003101C4" w:rsidP="009612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Срок реализации учебного предмета </w:t>
      </w:r>
      <w:r w:rsidRPr="00D53F9B">
        <w:rPr>
          <w:rFonts w:ascii="Times New Roman" w:hAnsi="Times New Roman"/>
          <w:bCs/>
          <w:iCs/>
          <w:sz w:val="28"/>
          <w:szCs w:val="28"/>
        </w:rPr>
        <w:t>«Специальность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(балалайка)</w:t>
      </w:r>
      <w:r w:rsidR="003A78DE">
        <w:rPr>
          <w:rFonts w:ascii="Times New Roman" w:eastAsia="Times New Roman" w:hAnsi="Times New Roman"/>
          <w:sz w:val="28"/>
          <w:szCs w:val="28"/>
          <w:lang w:eastAsia="ru-RU"/>
        </w:rPr>
        <w:t>»</w:t>
      </w:r>
      <w:r w:rsidRPr="00D53F9B">
        <w:rPr>
          <w:rFonts w:ascii="Times New Roman" w:hAnsi="Times New Roman"/>
          <w:sz w:val="28"/>
          <w:szCs w:val="28"/>
        </w:rPr>
        <w:t xml:space="preserve"> для дете</w:t>
      </w:r>
      <w:r w:rsidR="00961288">
        <w:rPr>
          <w:rFonts w:ascii="Times New Roman" w:hAnsi="Times New Roman"/>
          <w:sz w:val="28"/>
          <w:szCs w:val="28"/>
        </w:rPr>
        <w:t>й, поступивших в образовательную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961288">
        <w:rPr>
          <w:rFonts w:ascii="Times New Roman" w:hAnsi="Times New Roman"/>
          <w:sz w:val="28"/>
          <w:szCs w:val="28"/>
        </w:rPr>
        <w:t>организацию</w:t>
      </w:r>
      <w:r w:rsidRPr="00D53F9B">
        <w:rPr>
          <w:rFonts w:ascii="Times New Roman" w:hAnsi="Times New Roman"/>
          <w:sz w:val="28"/>
          <w:szCs w:val="28"/>
        </w:rPr>
        <w:t xml:space="preserve"> в первый класс в возрасте:</w:t>
      </w:r>
    </w:p>
    <w:p w:rsidR="003101C4" w:rsidRPr="00D53F9B" w:rsidRDefault="003101C4" w:rsidP="0096128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– с шести лет</w:t>
      </w:r>
      <w:r w:rsidR="00CF4965">
        <w:rPr>
          <w:rFonts w:ascii="Times New Roman" w:hAnsi="Times New Roman"/>
          <w:sz w:val="28"/>
          <w:szCs w:val="28"/>
        </w:rPr>
        <w:t xml:space="preserve"> шести месяцев до девяти</w:t>
      </w:r>
      <w:r w:rsidRPr="00D53F9B">
        <w:rPr>
          <w:rFonts w:ascii="Times New Roman" w:hAnsi="Times New Roman"/>
          <w:sz w:val="28"/>
          <w:szCs w:val="28"/>
        </w:rPr>
        <w:t xml:space="preserve"> лет,</w:t>
      </w:r>
      <w:r w:rsidR="00CF4965">
        <w:rPr>
          <w:rFonts w:ascii="Times New Roman" w:hAnsi="Times New Roman"/>
          <w:sz w:val="28"/>
          <w:szCs w:val="28"/>
        </w:rPr>
        <w:t xml:space="preserve"> составляет 8 лет;</w:t>
      </w:r>
    </w:p>
    <w:p w:rsidR="003101C4" w:rsidRPr="00D53F9B" w:rsidRDefault="003101C4" w:rsidP="009612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Для детей, не закончивших освоение образовательной программы основного общего об</w:t>
      </w:r>
      <w:r w:rsidR="00CF4965">
        <w:rPr>
          <w:rFonts w:ascii="Times New Roman" w:eastAsia="Times New Roman" w:hAnsi="Times New Roman"/>
          <w:sz w:val="28"/>
          <w:szCs w:val="28"/>
          <w:lang w:eastAsia="ru-RU"/>
        </w:rPr>
        <w:t xml:space="preserve">разования или среднего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общего образования и планирующих поступление в образовательные </w:t>
      </w:r>
      <w:r w:rsidR="00437517">
        <w:rPr>
          <w:rFonts w:ascii="Times New Roman" w:eastAsia="Times New Roman" w:hAnsi="Times New Roman"/>
          <w:sz w:val="28"/>
          <w:szCs w:val="28"/>
          <w:lang w:eastAsia="ru-RU"/>
        </w:rPr>
        <w:t>организации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, реализующие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основные профессиональные образовательные программы в области музыкального искусства, срок освоения может быть увеличен на один год.</w:t>
      </w:r>
    </w:p>
    <w:p w:rsidR="003101C4" w:rsidRPr="0035566E" w:rsidRDefault="003101C4" w:rsidP="00D53F9B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3. Объем учебного времени</w:t>
      </w:r>
      <w:r w:rsidRPr="00D53F9B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, 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предусмотренный</w:t>
      </w:r>
      <w:r w:rsidR="006954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учебным планом</w:t>
      </w:r>
      <w:r w:rsidR="00DB755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образовательного учреждения</w:t>
      </w:r>
      <w:r w:rsidR="006954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на реализацию учебного предмета </w:t>
      </w:r>
      <w:r w:rsidR="00360AA0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Pr="0043751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(балалайка)</w:t>
      </w:r>
      <w:r w:rsidR="00360AA0" w:rsidRPr="0043751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»</w:t>
      </w:r>
      <w:r w:rsidRPr="00437517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:</w:t>
      </w:r>
    </w:p>
    <w:p w:rsidR="004F5620" w:rsidRDefault="004F5620" w:rsidP="004F5620">
      <w:pPr>
        <w:spacing w:after="0"/>
        <w:ind w:firstLine="709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8"/>
        <w:gridCol w:w="2268"/>
        <w:gridCol w:w="1417"/>
      </w:tblGrid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Срок обучения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100" w:lineRule="atLeast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8 лет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9-й год обучения</w:t>
            </w:r>
          </w:p>
        </w:tc>
      </w:tr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1316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Количество</w:t>
            </w:r>
          </w:p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на аудиторные занятия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559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A06FBE" w:rsidTr="00735C58">
        <w:tc>
          <w:tcPr>
            <w:tcW w:w="49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 xml:space="preserve">757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06FBE" w:rsidRDefault="00A06FBE" w:rsidP="0035566E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</w:tbl>
    <w:p w:rsidR="003101C4" w:rsidRPr="00D53F9B" w:rsidRDefault="003101C4" w:rsidP="00D53F9B">
      <w:pPr>
        <w:spacing w:after="0" w:line="360" w:lineRule="auto"/>
        <w:ind w:firstLine="567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101C4" w:rsidRPr="00D53F9B" w:rsidRDefault="003101C4" w:rsidP="00D53F9B">
      <w:pPr>
        <w:spacing w:after="0" w:line="360" w:lineRule="auto"/>
        <w:ind w:firstLine="567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4. Форма проведения учебных аудиторных занятий: индивидуальная</w:t>
      </w:r>
      <w:r w:rsidRPr="00D53F9B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. 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D53F9B">
        <w:rPr>
          <w:rFonts w:ascii="Times New Roman" w:hAnsi="Times New Roman"/>
          <w:bCs/>
          <w:sz w:val="28"/>
          <w:szCs w:val="28"/>
        </w:rPr>
        <w:t xml:space="preserve">Индивидуальная форма позволяет преподавателю лучше узнать ученика, его музыкальные возможности, способности, эмоционально-психологические особенности. </w:t>
      </w:r>
      <w:r w:rsidRPr="00D53F9B">
        <w:rPr>
          <w:rFonts w:ascii="Times New Roman" w:hAnsi="Times New Roman"/>
          <w:sz w:val="28"/>
          <w:szCs w:val="28"/>
        </w:rPr>
        <w:t xml:space="preserve">Индивидуальные занятия в большей степени дают педагогу возможность </w:t>
      </w:r>
      <w:r w:rsidR="00437517">
        <w:rPr>
          <w:rFonts w:ascii="Times New Roman" w:hAnsi="Times New Roman"/>
          <w:sz w:val="28"/>
          <w:szCs w:val="28"/>
        </w:rPr>
        <w:t xml:space="preserve">формирования и </w:t>
      </w:r>
      <w:r w:rsidRPr="00D53F9B">
        <w:rPr>
          <w:rFonts w:ascii="Times New Roman" w:hAnsi="Times New Roman"/>
          <w:sz w:val="28"/>
          <w:szCs w:val="28"/>
        </w:rPr>
        <w:t xml:space="preserve">развития интереса ученика к музыке. Педагог по специальности, обучая искусству исполнения на инструменте, </w:t>
      </w:r>
      <w:r w:rsidR="00437517">
        <w:rPr>
          <w:rFonts w:ascii="Times New Roman" w:hAnsi="Times New Roman"/>
          <w:sz w:val="28"/>
          <w:szCs w:val="28"/>
        </w:rPr>
        <w:t>развивает</w:t>
      </w:r>
      <w:r w:rsidRPr="00D53F9B">
        <w:rPr>
          <w:rFonts w:ascii="Times New Roman" w:hAnsi="Times New Roman"/>
          <w:sz w:val="28"/>
          <w:szCs w:val="28"/>
        </w:rPr>
        <w:t xml:space="preserve"> его музыкально-образное мышление, индивидуальный творческий потенциал, эстетическое </w:t>
      </w:r>
      <w:r w:rsidR="00437517">
        <w:rPr>
          <w:rFonts w:ascii="Times New Roman" w:hAnsi="Times New Roman"/>
          <w:sz w:val="28"/>
          <w:szCs w:val="28"/>
        </w:rPr>
        <w:t>восприятие окружающего мира</w:t>
      </w:r>
      <w:r w:rsidRPr="00D53F9B">
        <w:rPr>
          <w:rFonts w:ascii="Times New Roman" w:hAnsi="Times New Roman"/>
          <w:sz w:val="28"/>
          <w:szCs w:val="28"/>
        </w:rPr>
        <w:t xml:space="preserve"> и художественны</w:t>
      </w:r>
      <w:r w:rsidR="00437517">
        <w:rPr>
          <w:rFonts w:ascii="Times New Roman" w:hAnsi="Times New Roman"/>
          <w:sz w:val="28"/>
          <w:szCs w:val="28"/>
        </w:rPr>
        <w:t>й вкус;</w:t>
      </w:r>
      <w:r w:rsidRPr="00D53F9B">
        <w:rPr>
          <w:rFonts w:ascii="Times New Roman" w:hAnsi="Times New Roman"/>
          <w:sz w:val="28"/>
          <w:szCs w:val="28"/>
        </w:rPr>
        <w:t xml:space="preserve"> приобщает его к миру музыки.</w:t>
      </w:r>
    </w:p>
    <w:p w:rsidR="003101C4" w:rsidRPr="00D53F9B" w:rsidRDefault="003101C4" w:rsidP="00D53F9B">
      <w:pPr>
        <w:spacing w:after="0" w:line="360" w:lineRule="auto"/>
        <w:ind w:firstLine="562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D53F9B" w:rsidRDefault="00D53F9B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5. </w:t>
      </w:r>
      <w:r w:rsidR="006954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Цель</w:t>
      </w:r>
      <w:r w:rsidR="003101C4"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и задачи учебного предмета </w:t>
      </w:r>
      <w:r w:rsidR="003101C4" w:rsidRPr="00D53F9B">
        <w:rPr>
          <w:rFonts w:ascii="Times New Roman" w:hAnsi="Times New Roman"/>
          <w:b/>
          <w:bCs/>
          <w:i/>
          <w:iCs/>
          <w:sz w:val="28"/>
          <w:szCs w:val="28"/>
        </w:rPr>
        <w:t>«Специальность</w:t>
      </w:r>
      <w:r w:rsidR="003101C4"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="003101C4" w:rsidRPr="001D13E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(балалайка</w:t>
      </w:r>
      <w:r w:rsidR="001D13E3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)»</w:t>
      </w:r>
    </w:p>
    <w:p w:rsidR="003101C4" w:rsidRPr="00D53F9B" w:rsidRDefault="003101C4" w:rsidP="00D53F9B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hAnsi="Times New Roman"/>
          <w:b/>
          <w:bCs/>
          <w:sz w:val="28"/>
          <w:szCs w:val="28"/>
        </w:rPr>
        <w:t>Цель</w:t>
      </w:r>
      <w:r w:rsidRPr="00D53F9B">
        <w:rPr>
          <w:rFonts w:ascii="Times New Roman" w:hAnsi="Times New Roman"/>
          <w:bCs/>
          <w:sz w:val="28"/>
          <w:szCs w:val="28"/>
        </w:rPr>
        <w:t xml:space="preserve">: </w:t>
      </w:r>
    </w:p>
    <w:p w:rsidR="003101C4" w:rsidRPr="00D53F9B" w:rsidRDefault="003101C4" w:rsidP="00D53F9B">
      <w:pPr>
        <w:spacing w:line="360" w:lineRule="auto"/>
        <w:ind w:firstLine="708"/>
        <w:jc w:val="both"/>
        <w:rPr>
          <w:rFonts w:ascii="Times New Roman" w:hAnsi="Times New Roman"/>
          <w:bCs/>
          <w:sz w:val="28"/>
          <w:szCs w:val="28"/>
        </w:rPr>
      </w:pPr>
      <w:r w:rsidRPr="00D53F9B">
        <w:rPr>
          <w:rStyle w:val="FontStyle16"/>
          <w:sz w:val="28"/>
          <w:szCs w:val="28"/>
        </w:rPr>
        <w:t xml:space="preserve">выявление творческих способностей ученика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в области музыкального искусства</w:t>
      </w:r>
      <w:r w:rsidRPr="00D53F9B">
        <w:rPr>
          <w:rStyle w:val="FontStyle16"/>
          <w:sz w:val="28"/>
          <w:szCs w:val="28"/>
        </w:rPr>
        <w:t xml:space="preserve"> и их развитие в области исполнительства </w:t>
      </w:r>
      <w:r w:rsidRPr="00D53F9B">
        <w:rPr>
          <w:rFonts w:ascii="Times New Roman" w:hAnsi="Times New Roman"/>
          <w:sz w:val="28"/>
          <w:szCs w:val="28"/>
        </w:rPr>
        <w:t xml:space="preserve">на </w:t>
      </w:r>
      <w:r w:rsidR="006954C1">
        <w:rPr>
          <w:rFonts w:ascii="Times New Roman" w:hAnsi="Times New Roman"/>
          <w:sz w:val="28"/>
          <w:szCs w:val="28"/>
        </w:rPr>
        <w:t xml:space="preserve">музыкальном </w:t>
      </w:r>
      <w:r w:rsidRPr="00D53F9B">
        <w:rPr>
          <w:rFonts w:ascii="Times New Roman" w:hAnsi="Times New Roman"/>
          <w:sz w:val="28"/>
          <w:szCs w:val="28"/>
        </w:rPr>
        <w:lastRenderedPageBreak/>
        <w:t>инструменте</w:t>
      </w:r>
      <w:r w:rsidRPr="00D53F9B">
        <w:rPr>
          <w:rStyle w:val="FontStyle16"/>
          <w:sz w:val="28"/>
          <w:szCs w:val="28"/>
        </w:rPr>
        <w:t xml:space="preserve"> до </w:t>
      </w:r>
      <w:r w:rsidRPr="00D53F9B">
        <w:rPr>
          <w:rFonts w:ascii="Times New Roman" w:hAnsi="Times New Roman"/>
          <w:sz w:val="28"/>
          <w:szCs w:val="28"/>
        </w:rPr>
        <w:t>уровня подготовки, достаточного для творческого самовыражения и самореализации.</w:t>
      </w:r>
    </w:p>
    <w:p w:rsidR="003101C4" w:rsidRPr="00D53F9B" w:rsidRDefault="003101C4" w:rsidP="00D53F9B">
      <w:pPr>
        <w:pStyle w:val="a3"/>
        <w:spacing w:before="0" w:beforeAutospacing="0" w:after="0" w:line="360" w:lineRule="auto"/>
        <w:ind w:firstLine="709"/>
        <w:jc w:val="both"/>
        <w:rPr>
          <w:i/>
          <w:color w:val="auto"/>
          <w:sz w:val="28"/>
          <w:szCs w:val="28"/>
        </w:rPr>
      </w:pPr>
      <w:r w:rsidRPr="00D53F9B">
        <w:rPr>
          <w:b/>
          <w:color w:val="auto"/>
          <w:sz w:val="28"/>
          <w:szCs w:val="28"/>
        </w:rPr>
        <w:t xml:space="preserve">Задачи </w:t>
      </w:r>
      <w:r w:rsidRPr="00D53F9B">
        <w:rPr>
          <w:color w:val="auto"/>
          <w:sz w:val="28"/>
          <w:szCs w:val="28"/>
        </w:rPr>
        <w:t xml:space="preserve">учебного предмета </w:t>
      </w:r>
      <w:r w:rsidRPr="00D53F9B">
        <w:rPr>
          <w:bCs/>
          <w:iCs/>
          <w:color w:val="auto"/>
          <w:sz w:val="28"/>
          <w:szCs w:val="28"/>
        </w:rPr>
        <w:t>«Специальность</w:t>
      </w:r>
      <w:r w:rsidRPr="00D53F9B">
        <w:rPr>
          <w:color w:val="auto"/>
          <w:sz w:val="28"/>
          <w:szCs w:val="28"/>
        </w:rPr>
        <w:t xml:space="preserve"> (</w:t>
      </w:r>
      <w:r w:rsidRPr="00D53F9B">
        <w:rPr>
          <w:sz w:val="28"/>
          <w:szCs w:val="28"/>
        </w:rPr>
        <w:t>балалайка</w:t>
      </w:r>
      <w:r w:rsidRPr="00D53F9B">
        <w:rPr>
          <w:color w:val="auto"/>
          <w:sz w:val="28"/>
          <w:szCs w:val="28"/>
        </w:rPr>
        <w:t>)»: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- формирование ком</w:t>
      </w:r>
      <w:r w:rsidR="001D13E3">
        <w:rPr>
          <w:rFonts w:ascii="Times New Roman" w:hAnsi="Times New Roman"/>
          <w:sz w:val="28"/>
          <w:szCs w:val="28"/>
        </w:rPr>
        <w:t>плекса исполнительских навыков:</w:t>
      </w:r>
      <w:r w:rsidRPr="00D53F9B">
        <w:rPr>
          <w:rFonts w:ascii="Times New Roman" w:hAnsi="Times New Roman"/>
          <w:sz w:val="28"/>
          <w:szCs w:val="28"/>
        </w:rPr>
        <w:t xml:space="preserve"> овладение знаниями, умениями и навыками игры, позволяющими выпускнику приобретать собственный опыт </w:t>
      </w:r>
      <w:proofErr w:type="spellStart"/>
      <w:r w:rsidRPr="00D53F9B">
        <w:rPr>
          <w:rFonts w:ascii="Times New Roman" w:hAnsi="Times New Roman"/>
          <w:sz w:val="28"/>
          <w:szCs w:val="28"/>
        </w:rPr>
        <w:t>музицирования</w:t>
      </w:r>
      <w:proofErr w:type="spellEnd"/>
      <w:r w:rsidRPr="00D53F9B">
        <w:rPr>
          <w:rFonts w:ascii="Times New Roman" w:hAnsi="Times New Roman"/>
          <w:sz w:val="28"/>
          <w:szCs w:val="28"/>
        </w:rPr>
        <w:t>;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- приобретение учениками опыта творческой деятельности;</w:t>
      </w:r>
    </w:p>
    <w:p w:rsidR="003101C4" w:rsidRPr="00D53F9B" w:rsidRDefault="003101C4" w:rsidP="00D53F9B">
      <w:pPr>
        <w:spacing w:after="0" w:line="360" w:lineRule="auto"/>
        <w:ind w:firstLine="691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формирование навыков сольной исполнительской практики и коллективной творческой деятельности, их практическое применение;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достижение уровня образованности, позволяющего выпускнику школы самостоятельно ориентироваться в </w:t>
      </w:r>
      <w:r w:rsidR="001D13E3">
        <w:rPr>
          <w:rFonts w:ascii="Times New Roman" w:hAnsi="Times New Roman"/>
          <w:sz w:val="28"/>
          <w:szCs w:val="28"/>
        </w:rPr>
        <w:t>явлениях музыкальной культуры</w:t>
      </w:r>
      <w:r w:rsidRPr="00D53F9B">
        <w:rPr>
          <w:rFonts w:ascii="Times New Roman" w:hAnsi="Times New Roman"/>
          <w:sz w:val="28"/>
          <w:szCs w:val="28"/>
        </w:rPr>
        <w:t>;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формирование у </w:t>
      </w:r>
      <w:r w:rsidR="006954C1">
        <w:rPr>
          <w:rFonts w:ascii="Times New Roman" w:hAnsi="Times New Roman"/>
          <w:sz w:val="28"/>
          <w:szCs w:val="28"/>
        </w:rPr>
        <w:t>одаренных</w:t>
      </w:r>
      <w:r w:rsidRPr="00D53F9B">
        <w:rPr>
          <w:rFonts w:ascii="Times New Roman" w:hAnsi="Times New Roman"/>
          <w:sz w:val="28"/>
          <w:szCs w:val="28"/>
        </w:rPr>
        <w:t xml:space="preserve"> выпускников осознанной мотивации к продолжению профессионального обучения и подготовки их к </w:t>
      </w:r>
      <w:r w:rsidR="006954C1">
        <w:rPr>
          <w:rFonts w:ascii="Times New Roman" w:hAnsi="Times New Roman"/>
          <w:sz w:val="28"/>
          <w:szCs w:val="28"/>
        </w:rPr>
        <w:t>поступлению  в профессиональные образовательные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6954C1">
        <w:rPr>
          <w:rFonts w:ascii="Times New Roman" w:hAnsi="Times New Roman"/>
          <w:sz w:val="28"/>
          <w:szCs w:val="28"/>
        </w:rPr>
        <w:t xml:space="preserve">организации, </w:t>
      </w:r>
      <w:r w:rsidR="006954C1" w:rsidRPr="00D53F9B">
        <w:rPr>
          <w:rFonts w:ascii="Times New Roman" w:eastAsia="Times New Roman" w:hAnsi="Times New Roman"/>
          <w:sz w:val="28"/>
          <w:szCs w:val="28"/>
          <w:lang w:eastAsia="ru-RU"/>
        </w:rPr>
        <w:t>реализующие основные профессиональные образовательные программы в области музыкального искусства</w:t>
      </w:r>
      <w:r w:rsidR="006954C1">
        <w:rPr>
          <w:rFonts w:ascii="Times New Roman" w:hAnsi="Times New Roman"/>
          <w:sz w:val="28"/>
          <w:szCs w:val="28"/>
        </w:rPr>
        <w:t>.</w:t>
      </w:r>
      <w:r w:rsidRPr="00D53F9B">
        <w:rPr>
          <w:rFonts w:ascii="Times New Roman" w:hAnsi="Times New Roman"/>
          <w:sz w:val="28"/>
          <w:szCs w:val="28"/>
        </w:rPr>
        <w:t xml:space="preserve"> </w:t>
      </w:r>
    </w:p>
    <w:p w:rsidR="003101C4" w:rsidRPr="00D53F9B" w:rsidRDefault="00D53F9B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6. Обоснование</w:t>
      </w:r>
      <w:r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hAnsi="Times New Roman"/>
          <w:b/>
          <w:i/>
          <w:sz w:val="28"/>
          <w:szCs w:val="28"/>
        </w:rPr>
        <w:t>структуры программы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учебного предмета </w:t>
      </w:r>
      <w:r w:rsidR="003101C4" w:rsidRPr="00D53F9B">
        <w:rPr>
          <w:rFonts w:ascii="Times New Roman" w:hAnsi="Times New Roman"/>
          <w:bCs/>
          <w:iCs/>
          <w:sz w:val="28"/>
          <w:szCs w:val="28"/>
        </w:rPr>
        <w:t>«Специальность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(балалайка)». </w:t>
      </w:r>
    </w:p>
    <w:p w:rsidR="001D13E3" w:rsidRDefault="001D13E3" w:rsidP="001D13E3">
      <w:pPr>
        <w:pStyle w:val="Body1"/>
        <w:spacing w:line="360" w:lineRule="auto"/>
        <w:ind w:firstLine="567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1D13E3" w:rsidRDefault="001D13E3" w:rsidP="001D13E3">
      <w:pPr>
        <w:pStyle w:val="Body1"/>
        <w:tabs>
          <w:tab w:val="left" w:pos="851"/>
        </w:tabs>
        <w:spacing w:line="360" w:lineRule="auto"/>
        <w:ind w:firstLine="567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Программа содержит  следующие разделы: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- сведения о затратах учебного времени, предусмотренного на освоение учебного предмета; 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распределение учебного материала по</w:t>
      </w:r>
      <w:r w:rsidRPr="00D53F9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годам обучения;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описание дидактических единиц учебного предмета;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т</w:t>
      </w:r>
      <w:r w:rsidR="001D13E3">
        <w:rPr>
          <w:rFonts w:ascii="Times New Roman" w:hAnsi="Times New Roman"/>
          <w:sz w:val="28"/>
          <w:szCs w:val="28"/>
        </w:rPr>
        <w:t>ребования к уровню подготовки уча</w:t>
      </w:r>
      <w:r w:rsidRPr="00D53F9B">
        <w:rPr>
          <w:rFonts w:ascii="Times New Roman" w:hAnsi="Times New Roman"/>
          <w:sz w:val="28"/>
          <w:szCs w:val="28"/>
        </w:rPr>
        <w:t xml:space="preserve">щихся; </w:t>
      </w:r>
    </w:p>
    <w:p w:rsidR="003101C4" w:rsidRPr="00D53F9B" w:rsidRDefault="003101C4" w:rsidP="00D53F9B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формы и методы контроля, система оценок; </w:t>
      </w:r>
    </w:p>
    <w:p w:rsidR="003101C4" w:rsidRPr="00D53F9B" w:rsidRDefault="003101C4" w:rsidP="006954C1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методическое обеспечение учебного процесса. </w:t>
      </w:r>
    </w:p>
    <w:p w:rsidR="003101C4" w:rsidRPr="00D53F9B" w:rsidRDefault="001D13E3" w:rsidP="006954C1">
      <w:pPr>
        <w:spacing w:after="0" w:line="360" w:lineRule="auto"/>
        <w:ind w:firstLine="56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В соответствии</w:t>
      </w:r>
      <w:r w:rsidR="003101C4" w:rsidRPr="00D53F9B">
        <w:rPr>
          <w:rFonts w:ascii="Times New Roman" w:hAnsi="Times New Roman"/>
          <w:sz w:val="28"/>
          <w:szCs w:val="28"/>
        </w:rPr>
        <w:t xml:space="preserve"> с данными направлениями строится основной раздел программы «Содержание учебного предмета».</w:t>
      </w:r>
    </w:p>
    <w:p w:rsidR="003101C4" w:rsidRPr="00D53F9B" w:rsidRDefault="00D53F9B" w:rsidP="006954C1">
      <w:pPr>
        <w:pStyle w:val="ac"/>
        <w:spacing w:line="360" w:lineRule="auto"/>
        <w:ind w:firstLine="708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7. Методы обучения</w:t>
      </w:r>
    </w:p>
    <w:p w:rsidR="003101C4" w:rsidRPr="00D53F9B" w:rsidRDefault="003101C4" w:rsidP="006954C1">
      <w:pPr>
        <w:pStyle w:val="ac"/>
        <w:spacing w:line="360" w:lineRule="auto"/>
        <w:ind w:firstLine="708"/>
        <w:rPr>
          <w:sz w:val="28"/>
          <w:szCs w:val="28"/>
        </w:rPr>
      </w:pPr>
      <w:r w:rsidRPr="00D53F9B">
        <w:rPr>
          <w:sz w:val="28"/>
          <w:szCs w:val="28"/>
        </w:rPr>
        <w:t>Выбор методов зависит от возраста и индивидуальных особенностей учащегося.</w:t>
      </w:r>
    </w:p>
    <w:p w:rsidR="003101C4" w:rsidRPr="00D53F9B" w:rsidRDefault="003101C4" w:rsidP="006954C1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sz w:val="28"/>
          <w:szCs w:val="28"/>
        </w:rPr>
        <w:t xml:space="preserve"> </w:t>
      </w:r>
      <w:r w:rsidRPr="00D53F9B">
        <w:rPr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3101C4" w:rsidRPr="00D53F9B" w:rsidRDefault="003101C4" w:rsidP="00D53F9B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 xml:space="preserve">- </w:t>
      </w:r>
      <w:r w:rsidR="00FC70CE">
        <w:rPr>
          <w:bCs/>
          <w:sz w:val="28"/>
          <w:szCs w:val="28"/>
        </w:rPr>
        <w:t xml:space="preserve">  </w:t>
      </w:r>
      <w:r w:rsidRPr="00D53F9B">
        <w:rPr>
          <w:bCs/>
          <w:sz w:val="28"/>
          <w:szCs w:val="28"/>
        </w:rPr>
        <w:t>словесный (рассказ, беседа, объяснение);</w:t>
      </w:r>
    </w:p>
    <w:p w:rsidR="003101C4" w:rsidRPr="00D53F9B" w:rsidRDefault="003101C4" w:rsidP="00D53F9B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метод упражнений и повторений (выработка игровых навыков учени</w:t>
      </w:r>
      <w:r w:rsidR="001D13E3">
        <w:rPr>
          <w:bCs/>
          <w:sz w:val="28"/>
          <w:szCs w:val="28"/>
        </w:rPr>
        <w:t>ка, работа над художественно-</w:t>
      </w:r>
      <w:r w:rsidRPr="00D53F9B">
        <w:rPr>
          <w:bCs/>
          <w:sz w:val="28"/>
          <w:szCs w:val="28"/>
        </w:rPr>
        <w:t xml:space="preserve">образной сферой произведения); </w:t>
      </w:r>
    </w:p>
    <w:p w:rsidR="003101C4" w:rsidRPr="00D53F9B" w:rsidRDefault="003101C4" w:rsidP="001D13E3">
      <w:pPr>
        <w:pStyle w:val="ac"/>
        <w:spacing w:line="360" w:lineRule="auto"/>
        <w:ind w:firstLine="708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 xml:space="preserve">- метод показа (показ педагогом игровых движений, исполнение педагогом пьес с использованием </w:t>
      </w:r>
      <w:r w:rsidR="001D13E3">
        <w:rPr>
          <w:bCs/>
          <w:sz w:val="28"/>
          <w:szCs w:val="28"/>
        </w:rPr>
        <w:t>многообразных  вариантов показа</w:t>
      </w:r>
      <w:r w:rsidRPr="00D53F9B">
        <w:rPr>
          <w:bCs/>
          <w:sz w:val="28"/>
          <w:szCs w:val="28"/>
        </w:rPr>
        <w:t>);</w:t>
      </w:r>
    </w:p>
    <w:p w:rsidR="003101C4" w:rsidRPr="00D53F9B" w:rsidRDefault="001D13E3" w:rsidP="00D53F9B">
      <w:pPr>
        <w:pStyle w:val="ac"/>
        <w:spacing w:line="360" w:lineRule="auto"/>
        <w:ind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>- объяснительно-</w:t>
      </w:r>
      <w:r w:rsidR="003101C4" w:rsidRPr="00D53F9B">
        <w:rPr>
          <w:bCs/>
          <w:sz w:val="28"/>
          <w:szCs w:val="28"/>
        </w:rPr>
        <w:t>иллюстративный (педагог играет произведение ученика и попутно объясняет);</w:t>
      </w:r>
    </w:p>
    <w:p w:rsidR="003101C4" w:rsidRPr="00D53F9B" w:rsidRDefault="003101C4" w:rsidP="006954C1">
      <w:pPr>
        <w:pStyle w:val="ac"/>
        <w:spacing w:line="360" w:lineRule="auto"/>
        <w:ind w:firstLine="709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репродуктивный метод (повторение учеником игровых приемов по образцу учителя);</w:t>
      </w:r>
    </w:p>
    <w:p w:rsidR="003101C4" w:rsidRPr="00D53F9B" w:rsidRDefault="003101C4" w:rsidP="006954C1">
      <w:pPr>
        <w:pStyle w:val="ac"/>
        <w:spacing w:line="360" w:lineRule="auto"/>
        <w:ind w:firstLine="709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метод проблемного изложения (педагог ставит  проблему, показывая при этом ученику разные пути и варианты решения);</w:t>
      </w:r>
    </w:p>
    <w:p w:rsidR="003101C4" w:rsidRPr="00D53F9B" w:rsidRDefault="003101C4" w:rsidP="006954C1">
      <w:pPr>
        <w:pStyle w:val="ac"/>
        <w:spacing w:line="360" w:lineRule="auto"/>
        <w:ind w:firstLine="709"/>
        <w:rPr>
          <w:bCs/>
          <w:sz w:val="28"/>
          <w:szCs w:val="28"/>
        </w:rPr>
      </w:pPr>
      <w:r w:rsidRPr="00D53F9B">
        <w:rPr>
          <w:bCs/>
          <w:sz w:val="28"/>
          <w:szCs w:val="28"/>
        </w:rPr>
        <w:t>- частично-поисковый (ученик участвует совместно с педагогом в поисках решения поставленной задачи)</w:t>
      </w:r>
    </w:p>
    <w:p w:rsidR="003101C4" w:rsidRPr="00DC7CC1" w:rsidRDefault="00DC7CC1" w:rsidP="006954C1">
      <w:pPr>
        <w:spacing w:after="0" w:line="360" w:lineRule="auto"/>
        <w:ind w:firstLine="709"/>
        <w:jc w:val="both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DC7C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8. </w:t>
      </w:r>
      <w:r w:rsidR="003101C4" w:rsidRPr="00DC7CC1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Описание материально-технических услов</w:t>
      </w: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ий реализации учебного предмета</w:t>
      </w:r>
    </w:p>
    <w:p w:rsidR="003101C4" w:rsidRPr="00D53F9B" w:rsidRDefault="003101C4" w:rsidP="006954C1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Материально-те</w:t>
      </w:r>
      <w:r w:rsidR="00DC7CC1">
        <w:rPr>
          <w:rFonts w:ascii="Times New Roman" w:hAnsi="Times New Roman"/>
          <w:sz w:val="28"/>
          <w:szCs w:val="28"/>
        </w:rPr>
        <w:t>хническая база образовательно</w:t>
      </w:r>
      <w:r w:rsidR="009635EF">
        <w:rPr>
          <w:rFonts w:ascii="Times New Roman" w:hAnsi="Times New Roman"/>
          <w:sz w:val="28"/>
          <w:szCs w:val="28"/>
        </w:rPr>
        <w:t>го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9635EF">
        <w:rPr>
          <w:rFonts w:ascii="Times New Roman" w:hAnsi="Times New Roman"/>
          <w:sz w:val="28"/>
          <w:szCs w:val="28"/>
        </w:rPr>
        <w:t>учреждения</w:t>
      </w:r>
      <w:r w:rsidRPr="00D53F9B">
        <w:rPr>
          <w:rFonts w:ascii="Times New Roman" w:hAnsi="Times New Roman"/>
          <w:sz w:val="28"/>
          <w:szCs w:val="28"/>
        </w:rPr>
        <w:t xml:space="preserve"> соответств</w:t>
      </w:r>
      <w:r w:rsidR="002B4D38">
        <w:rPr>
          <w:rFonts w:ascii="Times New Roman" w:hAnsi="Times New Roman"/>
          <w:sz w:val="28"/>
          <w:szCs w:val="28"/>
        </w:rPr>
        <w:t>ует</w:t>
      </w:r>
      <w:r w:rsidRPr="00D53F9B">
        <w:rPr>
          <w:rFonts w:ascii="Times New Roman" w:hAnsi="Times New Roman"/>
          <w:sz w:val="28"/>
          <w:szCs w:val="28"/>
        </w:rPr>
        <w:t xml:space="preserve"> санитарным и противопожарным нормам, нормам охраны труда. </w:t>
      </w:r>
    </w:p>
    <w:p w:rsidR="003101C4" w:rsidRPr="00E62F03" w:rsidRDefault="003101C4" w:rsidP="00E62F03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Учебные аудитории для занятий по учебному предмету «Специальность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(балалайка)»</w:t>
      </w:r>
      <w:r w:rsidRPr="00D53F9B">
        <w:rPr>
          <w:rFonts w:ascii="Times New Roman" w:hAnsi="Times New Roman"/>
          <w:sz w:val="28"/>
          <w:szCs w:val="28"/>
        </w:rPr>
        <w:t xml:space="preserve"> име</w:t>
      </w:r>
      <w:r w:rsidR="002B4D38">
        <w:rPr>
          <w:rFonts w:ascii="Times New Roman" w:hAnsi="Times New Roman"/>
          <w:sz w:val="28"/>
          <w:szCs w:val="28"/>
        </w:rPr>
        <w:t>ют всё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2B4D38">
        <w:rPr>
          <w:rFonts w:ascii="Times New Roman" w:hAnsi="Times New Roman"/>
          <w:sz w:val="28"/>
          <w:szCs w:val="28"/>
        </w:rPr>
        <w:t xml:space="preserve">необходимое: </w:t>
      </w:r>
      <w:r w:rsidRPr="00D53F9B">
        <w:rPr>
          <w:rFonts w:ascii="Times New Roman" w:hAnsi="Times New Roman"/>
          <w:sz w:val="28"/>
          <w:szCs w:val="28"/>
        </w:rPr>
        <w:t>фортеп</w:t>
      </w:r>
      <w:r w:rsidR="00DC7CC1">
        <w:rPr>
          <w:rFonts w:ascii="Times New Roman" w:hAnsi="Times New Roman"/>
          <w:sz w:val="28"/>
          <w:szCs w:val="28"/>
        </w:rPr>
        <w:t>иано, пюпитр</w:t>
      </w:r>
      <w:r w:rsidR="002B4D38">
        <w:rPr>
          <w:rFonts w:ascii="Times New Roman" w:hAnsi="Times New Roman"/>
          <w:sz w:val="28"/>
          <w:szCs w:val="28"/>
        </w:rPr>
        <w:t xml:space="preserve">ы, мебель, стул определённой высоты  по </w:t>
      </w:r>
      <w:proofErr w:type="spellStart"/>
      <w:r w:rsidR="002B4D38">
        <w:rPr>
          <w:rFonts w:ascii="Times New Roman" w:hAnsi="Times New Roman"/>
          <w:sz w:val="28"/>
          <w:szCs w:val="28"/>
        </w:rPr>
        <w:t>размеру</w:t>
      </w:r>
      <w:proofErr w:type="gramStart"/>
      <w:r w:rsidR="002B4D38">
        <w:rPr>
          <w:rFonts w:ascii="Times New Roman" w:hAnsi="Times New Roman"/>
          <w:sz w:val="28"/>
          <w:szCs w:val="28"/>
        </w:rPr>
        <w:t>,ч</w:t>
      </w:r>
      <w:proofErr w:type="gramEnd"/>
      <w:r w:rsidR="002B4D38">
        <w:rPr>
          <w:rFonts w:ascii="Times New Roman" w:hAnsi="Times New Roman"/>
          <w:sz w:val="28"/>
          <w:szCs w:val="28"/>
        </w:rPr>
        <w:t>тобы</w:t>
      </w:r>
      <w:proofErr w:type="spellEnd"/>
      <w:r w:rsidR="002B4D38">
        <w:rPr>
          <w:rFonts w:ascii="Times New Roman" w:hAnsi="Times New Roman"/>
          <w:sz w:val="28"/>
          <w:szCs w:val="28"/>
        </w:rPr>
        <w:t xml:space="preserve"> ученику было удобно сидеть </w:t>
      </w:r>
      <w:r w:rsidR="00DC7CC1">
        <w:rPr>
          <w:rFonts w:ascii="Times New Roman" w:hAnsi="Times New Roman"/>
          <w:sz w:val="28"/>
          <w:szCs w:val="28"/>
        </w:rPr>
        <w:t>. В образовательно</w:t>
      </w:r>
      <w:r w:rsidR="001C3199">
        <w:rPr>
          <w:rFonts w:ascii="Times New Roman" w:hAnsi="Times New Roman"/>
          <w:sz w:val="28"/>
          <w:szCs w:val="28"/>
        </w:rPr>
        <w:t>м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1C3199">
        <w:rPr>
          <w:rFonts w:ascii="Times New Roman" w:hAnsi="Times New Roman"/>
          <w:sz w:val="28"/>
          <w:szCs w:val="28"/>
        </w:rPr>
        <w:t xml:space="preserve"> учреждении </w:t>
      </w:r>
      <w:r w:rsidRPr="00D53F9B">
        <w:rPr>
          <w:rFonts w:ascii="Times New Roman" w:hAnsi="Times New Roman"/>
          <w:sz w:val="28"/>
          <w:szCs w:val="28"/>
        </w:rPr>
        <w:t>созда</w:t>
      </w:r>
      <w:r w:rsidR="00A2445B">
        <w:rPr>
          <w:rFonts w:ascii="Times New Roman" w:hAnsi="Times New Roman"/>
          <w:sz w:val="28"/>
          <w:szCs w:val="28"/>
        </w:rPr>
        <w:t>ны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A2445B">
        <w:rPr>
          <w:rFonts w:ascii="Times New Roman" w:hAnsi="Times New Roman"/>
          <w:sz w:val="28"/>
          <w:szCs w:val="28"/>
        </w:rPr>
        <w:t xml:space="preserve"> все </w:t>
      </w:r>
      <w:r w:rsidRPr="00D53F9B">
        <w:rPr>
          <w:rFonts w:ascii="Times New Roman" w:hAnsi="Times New Roman"/>
          <w:sz w:val="28"/>
          <w:szCs w:val="28"/>
        </w:rPr>
        <w:t xml:space="preserve">условия для содержания, своевременного обслуживания и ремонта музыкальных </w:t>
      </w:r>
      <w:r w:rsidRPr="00D53F9B">
        <w:rPr>
          <w:rFonts w:ascii="Times New Roman" w:hAnsi="Times New Roman"/>
          <w:sz w:val="28"/>
          <w:szCs w:val="28"/>
        </w:rPr>
        <w:lastRenderedPageBreak/>
        <w:t>инструментов</w:t>
      </w:r>
      <w:r w:rsidR="00A2445B">
        <w:rPr>
          <w:rFonts w:ascii="Times New Roman" w:hAnsi="Times New Roman"/>
          <w:sz w:val="28"/>
          <w:szCs w:val="28"/>
        </w:rPr>
        <w:t xml:space="preserve">, в </w:t>
      </w:r>
      <w:r w:rsidRPr="00D53F9B">
        <w:rPr>
          <w:rFonts w:ascii="Times New Roman" w:hAnsi="Times New Roman"/>
          <w:sz w:val="28"/>
          <w:szCs w:val="28"/>
        </w:rPr>
        <w:t>наличие уменьшенны</w:t>
      </w:r>
      <w:r w:rsidR="00A2445B">
        <w:rPr>
          <w:rFonts w:ascii="Times New Roman" w:hAnsi="Times New Roman"/>
          <w:sz w:val="28"/>
          <w:szCs w:val="28"/>
        </w:rPr>
        <w:t>е</w:t>
      </w:r>
      <w:r w:rsidRPr="00D53F9B">
        <w:rPr>
          <w:rFonts w:ascii="Times New Roman" w:hAnsi="Times New Roman"/>
          <w:sz w:val="28"/>
          <w:szCs w:val="28"/>
        </w:rPr>
        <w:t xml:space="preserve"> инструмент</w:t>
      </w:r>
      <w:r w:rsidR="00A2445B">
        <w:rPr>
          <w:rFonts w:ascii="Times New Roman" w:hAnsi="Times New Roman"/>
          <w:sz w:val="28"/>
          <w:szCs w:val="28"/>
        </w:rPr>
        <w:t>ы</w:t>
      </w:r>
      <w:r w:rsidRPr="00D53F9B">
        <w:rPr>
          <w:rFonts w:ascii="Times New Roman" w:hAnsi="Times New Roman"/>
          <w:sz w:val="28"/>
          <w:szCs w:val="28"/>
        </w:rPr>
        <w:t xml:space="preserve">, </w:t>
      </w:r>
      <w:r w:rsidR="00A2445B">
        <w:rPr>
          <w:rFonts w:ascii="Times New Roman" w:hAnsi="Times New Roman"/>
          <w:sz w:val="28"/>
          <w:szCs w:val="28"/>
        </w:rPr>
        <w:t xml:space="preserve">для </w:t>
      </w:r>
      <w:r w:rsidRPr="00D53F9B">
        <w:rPr>
          <w:rFonts w:ascii="Times New Roman" w:hAnsi="Times New Roman"/>
          <w:sz w:val="28"/>
          <w:szCs w:val="28"/>
        </w:rPr>
        <w:t>самых маленьких учеников.</w:t>
      </w:r>
    </w:p>
    <w:p w:rsidR="003101C4" w:rsidRPr="00D53F9B" w:rsidRDefault="007C285A" w:rsidP="00D53F9B">
      <w:pPr>
        <w:spacing w:line="360" w:lineRule="auto"/>
        <w:ind w:firstLine="706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II</w:t>
      </w:r>
      <w:r w:rsidRPr="0035566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3101C4"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>Содержание учебного предмета</w:t>
      </w:r>
    </w:p>
    <w:p w:rsidR="003101C4" w:rsidRPr="0035566E" w:rsidRDefault="00D53F9B" w:rsidP="00DC7CC1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1. </w:t>
      </w:r>
      <w:r w:rsidR="003101C4" w:rsidRPr="00D53F9B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Сведения о затратах учебного времени</w:t>
      </w:r>
      <w:r w:rsidR="003101C4"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,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предусмотренного на освоение учебного предмета</w:t>
      </w:r>
      <w:r w:rsidR="003101C4" w:rsidRPr="00D53F9B">
        <w:rPr>
          <w:rFonts w:ascii="Times New Roman" w:hAnsi="Times New Roman"/>
          <w:sz w:val="28"/>
          <w:szCs w:val="28"/>
        </w:rPr>
        <w:t xml:space="preserve"> «Специальность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(балалайка)», на максималь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 xml:space="preserve">ную, самостоятельную нагрузку </w:t>
      </w:r>
      <w:r w:rsidR="0082017E">
        <w:rPr>
          <w:rFonts w:ascii="Times New Roman" w:eastAsia="Times New Roman" w:hAnsi="Times New Roman"/>
          <w:sz w:val="28"/>
          <w:szCs w:val="28"/>
          <w:lang w:eastAsia="ru-RU"/>
        </w:rPr>
        <w:t>уча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щихся и аудиторные занятия:</w:t>
      </w:r>
    </w:p>
    <w:p w:rsidR="004F5620" w:rsidRPr="004F5620" w:rsidRDefault="004F5620" w:rsidP="004F5620">
      <w:pPr>
        <w:spacing w:after="0" w:line="360" w:lineRule="auto"/>
        <w:ind w:firstLine="706"/>
        <w:jc w:val="right"/>
        <w:rPr>
          <w:rFonts w:ascii="Times New Roman" w:eastAsia="Times New Roman" w:hAnsi="Times New Roman"/>
          <w:b/>
          <w:sz w:val="28"/>
          <w:szCs w:val="28"/>
          <w:lang w:val="en-US"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>Таблица 2</w:t>
      </w:r>
    </w:p>
    <w:p w:rsidR="003101C4" w:rsidRPr="004F5620" w:rsidRDefault="003101C4" w:rsidP="004F5620">
      <w:pPr>
        <w:tabs>
          <w:tab w:val="left" w:pos="6521"/>
        </w:tabs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val="en-US"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Срок обучения 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8 (9) лет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708"/>
        <w:gridCol w:w="709"/>
        <w:gridCol w:w="709"/>
        <w:gridCol w:w="709"/>
        <w:gridCol w:w="567"/>
        <w:gridCol w:w="141"/>
        <w:gridCol w:w="709"/>
        <w:gridCol w:w="851"/>
        <w:gridCol w:w="850"/>
        <w:gridCol w:w="992"/>
      </w:tblGrid>
      <w:tr w:rsidR="003101C4" w:rsidRPr="00D53F9B" w:rsidTr="00D53F9B">
        <w:trPr>
          <w:trHeight w:val="389"/>
        </w:trPr>
        <w:tc>
          <w:tcPr>
            <w:tcW w:w="2269" w:type="dxa"/>
          </w:tcPr>
          <w:p w:rsidR="003101C4" w:rsidRPr="00D53F9B" w:rsidRDefault="003101C4" w:rsidP="00D53F9B">
            <w:p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6945" w:type="dxa"/>
            <w:gridSpan w:val="10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 xml:space="preserve">Распределение по годам обучения </w:t>
            </w:r>
          </w:p>
        </w:tc>
      </w:tr>
      <w:tr w:rsidR="003101C4" w:rsidRPr="00D53F9B" w:rsidTr="00D53F9B">
        <w:tc>
          <w:tcPr>
            <w:tcW w:w="2269" w:type="dxa"/>
          </w:tcPr>
          <w:p w:rsidR="003101C4" w:rsidRPr="00D53F9B" w:rsidRDefault="003101C4" w:rsidP="00D53F9B">
            <w:pPr>
              <w:spacing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Класс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0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8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9</w:t>
            </w:r>
          </w:p>
        </w:tc>
      </w:tr>
      <w:tr w:rsidR="003101C4" w:rsidRPr="00D53F9B" w:rsidTr="00D53F9B">
        <w:tc>
          <w:tcPr>
            <w:tcW w:w="2269" w:type="dxa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proofErr w:type="spellStart"/>
            <w:r w:rsidRPr="00D53F9B">
              <w:rPr>
                <w:rFonts w:ascii="Times New Roman" w:hAnsi="Times New Roman"/>
                <w:spacing w:val="-2"/>
                <w:sz w:val="28"/>
                <w:szCs w:val="28"/>
              </w:rPr>
              <w:t>Продолжитель</w:t>
            </w:r>
            <w:proofErr w:type="spellEnd"/>
            <w:r w:rsidRPr="00D53F9B">
              <w:rPr>
                <w:rFonts w:ascii="Times New Roman" w:hAnsi="Times New Roman"/>
                <w:spacing w:val="-2"/>
                <w:sz w:val="28"/>
                <w:szCs w:val="28"/>
              </w:rPr>
              <w:t>-</w:t>
            </w:r>
          </w:p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proofErr w:type="spellStart"/>
            <w:r w:rsidRPr="00D53F9B">
              <w:rPr>
                <w:rFonts w:ascii="Times New Roman" w:hAnsi="Times New Roman"/>
                <w:spacing w:val="-2"/>
                <w:sz w:val="28"/>
                <w:szCs w:val="28"/>
              </w:rPr>
              <w:t>ность</w:t>
            </w:r>
            <w:proofErr w:type="spellEnd"/>
            <w:r w:rsidRPr="00D53F9B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 учебных занятий (в </w:t>
            </w:r>
            <w:proofErr w:type="spellStart"/>
            <w:r w:rsidRPr="00D53F9B">
              <w:rPr>
                <w:rFonts w:ascii="Times New Roman" w:hAnsi="Times New Roman"/>
                <w:spacing w:val="-2"/>
                <w:sz w:val="28"/>
                <w:szCs w:val="28"/>
              </w:rPr>
              <w:t>нед</w:t>
            </w:r>
            <w:proofErr w:type="spellEnd"/>
            <w:r w:rsidRPr="00D53F9B">
              <w:rPr>
                <w:rFonts w:ascii="Times New Roman" w:hAnsi="Times New Roman"/>
                <w:spacing w:val="-2"/>
                <w:sz w:val="28"/>
                <w:szCs w:val="28"/>
              </w:rPr>
              <w:t>.)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567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33</w:t>
            </w:r>
          </w:p>
        </w:tc>
      </w:tr>
      <w:tr w:rsidR="003101C4" w:rsidRPr="00D53F9B" w:rsidTr="00D53F9B">
        <w:tc>
          <w:tcPr>
            <w:tcW w:w="2269" w:type="dxa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Pr="00D53F9B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аудиторные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занятия в неделю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0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2,5</w:t>
            </w:r>
          </w:p>
        </w:tc>
      </w:tr>
      <w:tr w:rsidR="003101C4" w:rsidRPr="00D53F9B" w:rsidTr="00D53F9B">
        <w:tc>
          <w:tcPr>
            <w:tcW w:w="2269" w:type="dxa"/>
            <w:vMerge w:val="restart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аудиторные занятия</w:t>
            </w:r>
          </w:p>
        </w:tc>
        <w:tc>
          <w:tcPr>
            <w:tcW w:w="5953" w:type="dxa"/>
            <w:gridSpan w:val="9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 xml:space="preserve">559 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82,5</w:t>
            </w:r>
          </w:p>
        </w:tc>
      </w:tr>
      <w:tr w:rsidR="003101C4" w:rsidRPr="00D53F9B" w:rsidTr="00D53F9B">
        <w:tc>
          <w:tcPr>
            <w:tcW w:w="2269" w:type="dxa"/>
            <w:vMerge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6945" w:type="dxa"/>
            <w:gridSpan w:val="10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641,5</w:t>
            </w:r>
          </w:p>
        </w:tc>
      </w:tr>
      <w:tr w:rsidR="003101C4" w:rsidRPr="00D53F9B" w:rsidTr="00D53F9B">
        <w:tc>
          <w:tcPr>
            <w:tcW w:w="2269" w:type="dxa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</w:t>
            </w:r>
            <w:r w:rsidRPr="00D53F9B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 xml:space="preserve">внеаудиторные 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занятия в неделю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0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</w:tr>
      <w:tr w:rsidR="003101C4" w:rsidRPr="00D53F9B" w:rsidTr="00D53F9B">
        <w:tc>
          <w:tcPr>
            <w:tcW w:w="2269" w:type="dxa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Общее количество</w:t>
            </w:r>
          </w:p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внеаудиторные (самостоятельные) занятия по годам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64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66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66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99</w:t>
            </w:r>
          </w:p>
        </w:tc>
        <w:tc>
          <w:tcPr>
            <w:tcW w:w="567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99</w:t>
            </w:r>
          </w:p>
        </w:tc>
        <w:tc>
          <w:tcPr>
            <w:tcW w:w="850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99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  <w:tr w:rsidR="003101C4" w:rsidRPr="00D53F9B" w:rsidTr="00D53F9B">
        <w:tc>
          <w:tcPr>
            <w:tcW w:w="2269" w:type="dxa"/>
            <w:vMerge w:val="restart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Общее количество</w:t>
            </w:r>
          </w:p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 внеаудиторные (самостоятельные) занятия</w:t>
            </w:r>
          </w:p>
        </w:tc>
        <w:tc>
          <w:tcPr>
            <w:tcW w:w="5953" w:type="dxa"/>
            <w:gridSpan w:val="9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757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</w:tr>
      <w:tr w:rsidR="003101C4" w:rsidRPr="00D53F9B" w:rsidTr="00D53F9B">
        <w:tc>
          <w:tcPr>
            <w:tcW w:w="2269" w:type="dxa"/>
            <w:vMerge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6945" w:type="dxa"/>
            <w:gridSpan w:val="10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889</w:t>
            </w:r>
          </w:p>
        </w:tc>
      </w:tr>
      <w:tr w:rsidR="003101C4" w:rsidRPr="00D53F9B" w:rsidTr="004F5620">
        <w:tc>
          <w:tcPr>
            <w:tcW w:w="2269" w:type="dxa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Максимальное </w:t>
            </w: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количество 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="0002554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занятия в неделю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8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6,5</w:t>
            </w:r>
          </w:p>
        </w:tc>
      </w:tr>
      <w:tr w:rsidR="003101C4" w:rsidRPr="00D53F9B" w:rsidTr="004F5620">
        <w:tc>
          <w:tcPr>
            <w:tcW w:w="2269" w:type="dxa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</w:t>
            </w:r>
            <w:r w:rsidRPr="00D53F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 годам</w:t>
            </w:r>
          </w:p>
        </w:tc>
        <w:tc>
          <w:tcPr>
            <w:tcW w:w="708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128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132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8" w:type="dxa"/>
            <w:gridSpan w:val="2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709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165</w:t>
            </w:r>
          </w:p>
        </w:tc>
        <w:tc>
          <w:tcPr>
            <w:tcW w:w="851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850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3101C4" w:rsidRPr="00D53F9B" w:rsidTr="00D53F9B">
        <w:tc>
          <w:tcPr>
            <w:tcW w:w="2269" w:type="dxa"/>
            <w:vMerge w:val="restart"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Общее максимальное количество часов на весь период обучения</w:t>
            </w:r>
          </w:p>
        </w:tc>
        <w:tc>
          <w:tcPr>
            <w:tcW w:w="5953" w:type="dxa"/>
            <w:gridSpan w:val="9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1316</w:t>
            </w:r>
          </w:p>
        </w:tc>
        <w:tc>
          <w:tcPr>
            <w:tcW w:w="992" w:type="dxa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214,5</w:t>
            </w:r>
          </w:p>
        </w:tc>
      </w:tr>
      <w:tr w:rsidR="003101C4" w:rsidRPr="00D53F9B" w:rsidTr="004F5620">
        <w:trPr>
          <w:trHeight w:val="1348"/>
        </w:trPr>
        <w:tc>
          <w:tcPr>
            <w:tcW w:w="2269" w:type="dxa"/>
            <w:vMerge/>
          </w:tcPr>
          <w:p w:rsidR="003101C4" w:rsidRPr="00D53F9B" w:rsidRDefault="003101C4" w:rsidP="00D53F9B">
            <w:pPr>
              <w:spacing w:after="0" w:line="360" w:lineRule="auto"/>
              <w:jc w:val="both"/>
              <w:rPr>
                <w:rFonts w:ascii="Times New Roman" w:hAnsi="Times New Roman"/>
                <w:spacing w:val="-2"/>
                <w:sz w:val="28"/>
                <w:szCs w:val="28"/>
              </w:rPr>
            </w:pPr>
          </w:p>
        </w:tc>
        <w:tc>
          <w:tcPr>
            <w:tcW w:w="6945" w:type="dxa"/>
            <w:gridSpan w:val="10"/>
          </w:tcPr>
          <w:p w:rsidR="003101C4" w:rsidRPr="00D53F9B" w:rsidRDefault="003101C4" w:rsidP="00D53F9B">
            <w:pPr>
              <w:spacing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D53F9B">
              <w:rPr>
                <w:rFonts w:ascii="Times New Roman" w:hAnsi="Times New Roman"/>
                <w:bCs/>
                <w:sz w:val="28"/>
                <w:szCs w:val="28"/>
              </w:rPr>
              <w:t>1530,5</w:t>
            </w:r>
          </w:p>
        </w:tc>
      </w:tr>
    </w:tbl>
    <w:p w:rsidR="00025545" w:rsidRDefault="00025545" w:rsidP="004F5620">
      <w:pPr>
        <w:spacing w:after="0" w:line="100" w:lineRule="atLeast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</w:p>
    <w:p w:rsidR="00DC7CC1" w:rsidRPr="004F5620" w:rsidRDefault="00DC7CC1" w:rsidP="004F5620">
      <w:pPr>
        <w:spacing w:after="0" w:line="100" w:lineRule="atLeast"/>
        <w:jc w:val="center"/>
        <w:rPr>
          <w:rFonts w:ascii="Times New Roman" w:eastAsia="Times New Roman" w:hAnsi="Times New Roman"/>
          <w:sz w:val="28"/>
          <w:szCs w:val="28"/>
          <w:lang w:val="en-US" w:eastAsia="ru-RU"/>
        </w:rPr>
      </w:pP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lastRenderedPageBreak/>
        <w:t xml:space="preserve">Учебный материал распределяется по годам обучения </w:t>
      </w:r>
      <w:r w:rsidRPr="00D53F9B">
        <w:rPr>
          <w:rFonts w:ascii="Times New Roman" w:hAnsi="Times New Roman"/>
          <w:sz w:val="28"/>
          <w:szCs w:val="28"/>
        </w:rPr>
        <w:noBreakHyphen/>
        <w:t xml:space="preserve"> классам. Каждый класс </w:t>
      </w:r>
      <w:r w:rsidR="00025545">
        <w:rPr>
          <w:rFonts w:ascii="Times New Roman" w:hAnsi="Times New Roman"/>
          <w:sz w:val="28"/>
          <w:szCs w:val="28"/>
        </w:rPr>
        <w:t xml:space="preserve">имеет свои дидактические </w:t>
      </w:r>
      <w:proofErr w:type="gramStart"/>
      <w:r w:rsidR="00025545">
        <w:rPr>
          <w:rFonts w:ascii="Times New Roman" w:hAnsi="Times New Roman"/>
          <w:sz w:val="28"/>
          <w:szCs w:val="28"/>
        </w:rPr>
        <w:t>задачи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и объем времени, данное время направлено на освоение учебного материала.</w:t>
      </w:r>
    </w:p>
    <w:p w:rsidR="003101C4" w:rsidRPr="00D53F9B" w:rsidRDefault="003101C4" w:rsidP="00D53F9B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Виды внеаудиторной работы: 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самостоятельные занятия по подготовке учебной программы;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- подготовка к </w:t>
      </w:r>
      <w:r w:rsidRPr="00D53F9B">
        <w:rPr>
          <w:rFonts w:ascii="Times New Roman" w:hAnsi="Times New Roman"/>
          <w:sz w:val="28"/>
          <w:szCs w:val="28"/>
        </w:rPr>
        <w:t>контрольным урокам,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зачетам и экзаменам;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- подготовка к концертным, конкурсным выступлениям;</w:t>
      </w:r>
    </w:p>
    <w:p w:rsidR="003101C4" w:rsidRPr="00D53F9B" w:rsidRDefault="003101C4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- посещение учреждений культуры (филармоний, театров, 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концертных залов, музеев и др.);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3101C4" w:rsidRPr="00D53F9B" w:rsidRDefault="007C285A" w:rsidP="00DC7CC1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Pr="007C285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участие уча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щихся в творческих мероприятиях и культурно-просветительск</w:t>
      </w:r>
      <w:r w:rsidR="00DC7CC1">
        <w:rPr>
          <w:rFonts w:ascii="Times New Roman" w:eastAsia="Times New Roman" w:hAnsi="Times New Roman"/>
          <w:sz w:val="28"/>
          <w:szCs w:val="28"/>
          <w:lang w:eastAsia="ru-RU"/>
        </w:rPr>
        <w:t>ой деятельности образовательн</w:t>
      </w:r>
      <w:r w:rsidR="009531A8">
        <w:rPr>
          <w:rFonts w:ascii="Times New Roman" w:eastAsia="Times New Roman" w:hAnsi="Times New Roman"/>
          <w:sz w:val="28"/>
          <w:szCs w:val="28"/>
          <w:lang w:eastAsia="ru-RU"/>
        </w:rPr>
        <w:t>ого учреждения.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3101C4" w:rsidRPr="00D53F9B" w:rsidRDefault="003101C4" w:rsidP="00D53F9B">
      <w:pPr>
        <w:spacing w:after="0" w:line="360" w:lineRule="auto"/>
        <w:ind w:firstLine="706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</w:p>
    <w:p w:rsidR="003101C4" w:rsidRPr="00FC70CE" w:rsidRDefault="003101C4" w:rsidP="004F5620">
      <w:pPr>
        <w:pStyle w:val="ac"/>
        <w:spacing w:line="360" w:lineRule="auto"/>
        <w:jc w:val="center"/>
        <w:rPr>
          <w:b/>
          <w:bCs/>
          <w:sz w:val="28"/>
          <w:szCs w:val="28"/>
        </w:rPr>
      </w:pPr>
      <w:r w:rsidRPr="00D53F9B">
        <w:rPr>
          <w:b/>
          <w:bCs/>
          <w:sz w:val="28"/>
          <w:szCs w:val="28"/>
        </w:rPr>
        <w:t>Годовые требования по классам</w:t>
      </w:r>
    </w:p>
    <w:p w:rsidR="003101C4" w:rsidRPr="00D53F9B" w:rsidRDefault="003101C4" w:rsidP="00D53F9B">
      <w:pPr>
        <w:tabs>
          <w:tab w:val="left" w:pos="6521"/>
        </w:tabs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Срок обучения </w:t>
      </w:r>
      <w:r w:rsidR="00DC7CC1">
        <w:rPr>
          <w:rFonts w:ascii="Times New Roman" w:eastAsia="Times New Roman" w:hAnsi="Times New Roman"/>
          <w:b/>
          <w:sz w:val="28"/>
          <w:szCs w:val="28"/>
          <w:lang w:eastAsia="ru-RU"/>
        </w:rPr>
        <w:t>8 (9) лет</w:t>
      </w:r>
    </w:p>
    <w:p w:rsidR="003101C4" w:rsidRPr="00D53F9B" w:rsidRDefault="003101C4" w:rsidP="00D53F9B">
      <w:pPr>
        <w:pStyle w:val="ac"/>
        <w:spacing w:line="360" w:lineRule="auto"/>
        <w:jc w:val="center"/>
        <w:rPr>
          <w:b/>
          <w:bCs/>
          <w:iCs/>
          <w:sz w:val="28"/>
          <w:szCs w:val="28"/>
        </w:rPr>
      </w:pPr>
      <w:r w:rsidRPr="00D53F9B">
        <w:rPr>
          <w:b/>
          <w:bCs/>
          <w:iCs/>
          <w:sz w:val="28"/>
          <w:szCs w:val="28"/>
        </w:rPr>
        <w:t xml:space="preserve">Первый класс </w:t>
      </w:r>
    </w:p>
    <w:p w:rsidR="003101C4" w:rsidRPr="00D53F9B" w:rsidRDefault="003101C4" w:rsidP="00D53F9B">
      <w:pPr>
        <w:pStyle w:val="ac"/>
        <w:spacing w:line="360" w:lineRule="auto"/>
        <w:jc w:val="center"/>
        <w:rPr>
          <w:b/>
          <w:bCs/>
          <w:iCs/>
          <w:sz w:val="28"/>
          <w:szCs w:val="28"/>
        </w:rPr>
      </w:pPr>
    </w:p>
    <w:p w:rsidR="003101C4" w:rsidRPr="007C285A" w:rsidRDefault="007C285A" w:rsidP="007C285A">
      <w:pPr>
        <w:pStyle w:val="ac"/>
        <w:spacing w:line="360" w:lineRule="auto"/>
        <w:rPr>
          <w:b/>
          <w:bCs/>
          <w:iCs/>
          <w:sz w:val="28"/>
          <w:szCs w:val="28"/>
          <w:u w:val="single"/>
        </w:rPr>
      </w:pPr>
      <w:r>
        <w:rPr>
          <w:b/>
          <w:bCs/>
          <w:iCs/>
          <w:sz w:val="28"/>
          <w:szCs w:val="28"/>
        </w:rPr>
        <w:t xml:space="preserve">         </w:t>
      </w:r>
      <w:r w:rsidR="00D97A12">
        <w:rPr>
          <w:b/>
          <w:bCs/>
          <w:iCs/>
          <w:sz w:val="28"/>
          <w:szCs w:val="28"/>
        </w:rPr>
        <w:t xml:space="preserve"> </w:t>
      </w:r>
      <w:r w:rsidR="00DC7CC1">
        <w:rPr>
          <w:b/>
          <w:bCs/>
          <w:iCs/>
          <w:sz w:val="28"/>
          <w:szCs w:val="28"/>
          <w:u w:val="single"/>
        </w:rPr>
        <w:t>1</w:t>
      </w:r>
      <w:r w:rsidR="003101C4" w:rsidRPr="007C285A">
        <w:rPr>
          <w:b/>
          <w:bCs/>
          <w:iCs/>
          <w:sz w:val="28"/>
          <w:szCs w:val="28"/>
          <w:u w:val="single"/>
        </w:rPr>
        <w:t xml:space="preserve"> полугодие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Небольшое введение: рассказ об истории развития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балалайки</w:t>
      </w:r>
      <w:r w:rsidRPr="00D53F9B">
        <w:rPr>
          <w:rFonts w:ascii="Times New Roman" w:hAnsi="Times New Roman"/>
          <w:sz w:val="28"/>
          <w:szCs w:val="28"/>
        </w:rPr>
        <w:t>, ее роли в воспитании любви к своей национальной культуре; осознание уникальности этого инструмента в мировой музыкальной культуре.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Знакомство с инструментом. Особенности посадки, постановки исполнительского аппарата.  Принципы </w:t>
      </w:r>
      <w:proofErr w:type="spellStart"/>
      <w:r w:rsidRPr="00D53F9B">
        <w:rPr>
          <w:rFonts w:ascii="Times New Roman" w:hAnsi="Times New Roman"/>
          <w:sz w:val="28"/>
          <w:szCs w:val="28"/>
        </w:rPr>
        <w:t>звукоизвлечения</w:t>
      </w:r>
      <w:proofErr w:type="spellEnd"/>
      <w:r w:rsidRPr="00D53F9B">
        <w:rPr>
          <w:rFonts w:ascii="Times New Roman" w:hAnsi="Times New Roman"/>
          <w:sz w:val="28"/>
          <w:szCs w:val="28"/>
        </w:rPr>
        <w:t>. Постановка левой руки. Освоение приемов игры: пиццикато  большим  пальцем. Постановка правой руки. Игра очен</w:t>
      </w:r>
      <w:r w:rsidR="00DC7CC1">
        <w:rPr>
          <w:rFonts w:ascii="Times New Roman" w:hAnsi="Times New Roman"/>
          <w:sz w:val="28"/>
          <w:szCs w:val="28"/>
        </w:rPr>
        <w:t xml:space="preserve">ь легких пьес в </w:t>
      </w:r>
      <w:r w:rsidR="00025545">
        <w:rPr>
          <w:rFonts w:ascii="Times New Roman" w:hAnsi="Times New Roman"/>
          <w:sz w:val="28"/>
          <w:szCs w:val="28"/>
        </w:rPr>
        <w:t>диапазоне</w:t>
      </w:r>
      <w:r w:rsidR="00DC7CC1">
        <w:rPr>
          <w:rFonts w:ascii="Times New Roman" w:hAnsi="Times New Roman"/>
          <w:sz w:val="28"/>
          <w:szCs w:val="28"/>
        </w:rPr>
        <w:t xml:space="preserve"> двух-</w:t>
      </w:r>
      <w:r w:rsidRPr="00D53F9B">
        <w:rPr>
          <w:rFonts w:ascii="Times New Roman" w:hAnsi="Times New Roman"/>
          <w:sz w:val="28"/>
          <w:szCs w:val="28"/>
        </w:rPr>
        <w:t>трех нот</w:t>
      </w:r>
      <w:r w:rsidR="00D97A12">
        <w:rPr>
          <w:rFonts w:ascii="Times New Roman" w:hAnsi="Times New Roman"/>
          <w:sz w:val="28"/>
          <w:szCs w:val="28"/>
        </w:rPr>
        <w:t>: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D97A12">
        <w:rPr>
          <w:rFonts w:ascii="Times New Roman" w:hAnsi="Times New Roman"/>
          <w:sz w:val="28"/>
          <w:szCs w:val="28"/>
        </w:rPr>
        <w:t>постановка</w:t>
      </w:r>
      <w:r w:rsidRPr="00D53F9B">
        <w:rPr>
          <w:rFonts w:ascii="Times New Roman" w:hAnsi="Times New Roman"/>
          <w:sz w:val="28"/>
          <w:szCs w:val="28"/>
        </w:rPr>
        <w:t xml:space="preserve"> пальцев на грифе; затем – упражнений, направленных на закрепление приобретенных навыков.</w:t>
      </w:r>
    </w:p>
    <w:p w:rsidR="003101C4" w:rsidRPr="00D53F9B" w:rsidRDefault="003101C4" w:rsidP="00D53F9B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Знакомство с элементами музыкальной грамоты. </w:t>
      </w:r>
      <w:r w:rsidR="00DC7CC1">
        <w:rPr>
          <w:rFonts w:ascii="Times New Roman" w:hAnsi="Times New Roman"/>
          <w:sz w:val="28"/>
          <w:szCs w:val="28"/>
        </w:rPr>
        <w:t>Раз</w:t>
      </w:r>
      <w:r w:rsidRPr="00D53F9B">
        <w:rPr>
          <w:rFonts w:ascii="Times New Roman" w:hAnsi="Times New Roman"/>
          <w:sz w:val="28"/>
          <w:szCs w:val="28"/>
        </w:rPr>
        <w:t xml:space="preserve">учивание на основе первых пьес </w:t>
      </w:r>
      <w:r w:rsidR="00DC7CC1">
        <w:rPr>
          <w:rFonts w:ascii="Times New Roman" w:hAnsi="Times New Roman"/>
          <w:sz w:val="28"/>
          <w:szCs w:val="28"/>
        </w:rPr>
        <w:t>расположения нескольких нот на грифе,</w:t>
      </w:r>
      <w:r w:rsidRPr="00D53F9B">
        <w:rPr>
          <w:rFonts w:ascii="Times New Roman" w:hAnsi="Times New Roman"/>
          <w:sz w:val="28"/>
          <w:szCs w:val="28"/>
        </w:rPr>
        <w:t xml:space="preserve"> начиная с открытых струн, затем </w:t>
      </w:r>
      <w:r w:rsidR="00DC7CC1">
        <w:rPr>
          <w:rFonts w:ascii="Times New Roman" w:hAnsi="Times New Roman"/>
          <w:sz w:val="28"/>
          <w:szCs w:val="28"/>
        </w:rPr>
        <w:t>– на втором-третьем</w:t>
      </w:r>
      <w:r w:rsidRPr="00D53F9B">
        <w:rPr>
          <w:rFonts w:ascii="Times New Roman" w:hAnsi="Times New Roman"/>
          <w:sz w:val="28"/>
          <w:szCs w:val="28"/>
        </w:rPr>
        <w:t xml:space="preserve"> лад</w:t>
      </w:r>
      <w:r w:rsidR="00DC7CC1">
        <w:rPr>
          <w:rFonts w:ascii="Times New Roman" w:hAnsi="Times New Roman"/>
          <w:sz w:val="28"/>
          <w:szCs w:val="28"/>
        </w:rPr>
        <w:t>ах</w:t>
      </w:r>
      <w:r w:rsidR="00D97A12">
        <w:rPr>
          <w:rFonts w:ascii="Times New Roman" w:hAnsi="Times New Roman"/>
          <w:sz w:val="28"/>
          <w:szCs w:val="28"/>
        </w:rPr>
        <w:t>;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DC7CC1">
        <w:rPr>
          <w:rFonts w:ascii="Times New Roman" w:hAnsi="Times New Roman"/>
          <w:sz w:val="28"/>
          <w:szCs w:val="28"/>
        </w:rPr>
        <w:t xml:space="preserve">расположение </w:t>
      </w:r>
      <w:r w:rsidR="00D97A12">
        <w:rPr>
          <w:rFonts w:ascii="Times New Roman" w:hAnsi="Times New Roman"/>
          <w:sz w:val="28"/>
          <w:szCs w:val="28"/>
        </w:rPr>
        <w:t>нот</w:t>
      </w:r>
      <w:r w:rsidRPr="00D53F9B">
        <w:rPr>
          <w:rFonts w:ascii="Times New Roman" w:hAnsi="Times New Roman"/>
          <w:sz w:val="28"/>
          <w:szCs w:val="28"/>
        </w:rPr>
        <w:t xml:space="preserve"> на </w:t>
      </w:r>
      <w:r w:rsidRPr="00D53F9B">
        <w:rPr>
          <w:rFonts w:ascii="Times New Roman" w:hAnsi="Times New Roman"/>
          <w:sz w:val="28"/>
          <w:szCs w:val="28"/>
        </w:rPr>
        <w:lastRenderedPageBreak/>
        <w:t xml:space="preserve">нотном стане. Освоение музыкального ритма в виде простых </w:t>
      </w:r>
      <w:proofErr w:type="gramStart"/>
      <w:r w:rsidRPr="00D53F9B">
        <w:rPr>
          <w:rFonts w:ascii="Times New Roman" w:hAnsi="Times New Roman"/>
          <w:sz w:val="28"/>
          <w:szCs w:val="28"/>
        </w:rPr>
        <w:t>ритмических упражнений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(</w:t>
      </w:r>
      <w:r w:rsidR="00025545">
        <w:rPr>
          <w:rFonts w:ascii="Times New Roman" w:hAnsi="Times New Roman"/>
          <w:sz w:val="28"/>
          <w:szCs w:val="28"/>
        </w:rPr>
        <w:t xml:space="preserve">ритмизация стиха, 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025545">
        <w:rPr>
          <w:rFonts w:ascii="Times New Roman" w:hAnsi="Times New Roman"/>
          <w:sz w:val="28"/>
          <w:szCs w:val="28"/>
        </w:rPr>
        <w:t>чтение ритмических рисунков и другие</w:t>
      </w:r>
      <w:r w:rsidRPr="00D53F9B">
        <w:rPr>
          <w:rFonts w:ascii="Times New Roman" w:hAnsi="Times New Roman"/>
          <w:sz w:val="28"/>
          <w:szCs w:val="28"/>
        </w:rPr>
        <w:t>).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Воспитание элементарных правил сценического поведения, навыков </w:t>
      </w:r>
      <w:r w:rsidR="00D97A12">
        <w:rPr>
          <w:rFonts w:ascii="Times New Roman" w:hAnsi="Times New Roman"/>
          <w:sz w:val="28"/>
          <w:szCs w:val="28"/>
        </w:rPr>
        <w:t>публичных выступлений</w:t>
      </w:r>
      <w:r w:rsidRPr="00D53F9B">
        <w:rPr>
          <w:rFonts w:ascii="Times New Roman" w:hAnsi="Times New Roman"/>
          <w:sz w:val="28"/>
          <w:szCs w:val="28"/>
        </w:rPr>
        <w:t>.</w:t>
      </w:r>
    </w:p>
    <w:p w:rsidR="003101C4" w:rsidRPr="00D53F9B" w:rsidRDefault="003101C4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        В течение </w:t>
      </w:r>
      <w:r w:rsidR="00D97A12">
        <w:rPr>
          <w:rFonts w:ascii="Times New Roman" w:hAnsi="Times New Roman"/>
          <w:sz w:val="28"/>
          <w:szCs w:val="28"/>
        </w:rPr>
        <w:t>первого</w:t>
      </w:r>
      <w:r w:rsidRPr="00D53F9B">
        <w:rPr>
          <w:rFonts w:ascii="Times New Roman" w:hAnsi="Times New Roman"/>
          <w:sz w:val="28"/>
          <w:szCs w:val="28"/>
        </w:rPr>
        <w:t xml:space="preserve"> полугодия обучения ученик, в зависимости от способностей, должен сыграть: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3-</w:t>
      </w:r>
      <w:r w:rsidR="00547584">
        <w:rPr>
          <w:rFonts w:ascii="Times New Roman" w:hAnsi="Times New Roman"/>
          <w:sz w:val="28"/>
          <w:szCs w:val="28"/>
        </w:rPr>
        <w:t>4</w:t>
      </w:r>
      <w:r w:rsidRPr="00D53F9B">
        <w:rPr>
          <w:rFonts w:ascii="Times New Roman" w:hAnsi="Times New Roman"/>
          <w:sz w:val="28"/>
          <w:szCs w:val="28"/>
        </w:rPr>
        <w:t xml:space="preserve"> небольших пьес разного характера</w:t>
      </w:r>
      <w:r w:rsidR="00D97A12">
        <w:rPr>
          <w:rFonts w:ascii="Times New Roman" w:hAnsi="Times New Roman"/>
          <w:sz w:val="28"/>
          <w:szCs w:val="28"/>
        </w:rPr>
        <w:t>;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2 этюда</w:t>
      </w:r>
      <w:r w:rsidR="00D97A12">
        <w:rPr>
          <w:rFonts w:ascii="Times New Roman" w:hAnsi="Times New Roman"/>
          <w:sz w:val="28"/>
          <w:szCs w:val="28"/>
        </w:rPr>
        <w:t>.</w:t>
      </w:r>
    </w:p>
    <w:p w:rsidR="00D97A12" w:rsidRPr="00D97A12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Обязательны упражнения, связанные с чтением нот на нотном стане: ученик должен уметь назвать ноту, указанную педагогом, уметь быстро сыграть ее на инструменте, найти в тексте такие же ноты.</w:t>
      </w:r>
    </w:p>
    <w:p w:rsidR="003101C4" w:rsidRPr="00D97A12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D97A12">
        <w:rPr>
          <w:rFonts w:ascii="Times New Roman" w:hAnsi="Times New Roman"/>
          <w:b/>
          <w:i/>
          <w:sz w:val="28"/>
          <w:szCs w:val="28"/>
        </w:rPr>
        <w:t>Примерный репертуарный список з</w:t>
      </w:r>
      <w:r w:rsidR="00D97A12">
        <w:rPr>
          <w:rFonts w:ascii="Times New Roman" w:hAnsi="Times New Roman"/>
          <w:b/>
          <w:i/>
          <w:sz w:val="28"/>
          <w:szCs w:val="28"/>
        </w:rPr>
        <w:t>ачета в конце первого полугодия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Обработки знакомых мелодий: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«</w:t>
      </w:r>
      <w:proofErr w:type="gramStart"/>
      <w:r w:rsidRPr="00D53F9B">
        <w:rPr>
          <w:rFonts w:ascii="Times New Roman" w:hAnsi="Times New Roman"/>
          <w:sz w:val="28"/>
          <w:szCs w:val="28"/>
        </w:rPr>
        <w:t>Во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саду ли, в огороде»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«Кузнечик»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«Во поле береза стояла»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«Калинка»</w:t>
      </w:r>
    </w:p>
    <w:p w:rsidR="003101C4" w:rsidRPr="00D53F9B" w:rsidRDefault="00D97A12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«Песенка к</w:t>
      </w:r>
      <w:r w:rsidR="003101C4" w:rsidRPr="00D53F9B">
        <w:rPr>
          <w:rFonts w:ascii="Times New Roman" w:hAnsi="Times New Roman"/>
          <w:sz w:val="28"/>
          <w:szCs w:val="28"/>
        </w:rPr>
        <w:t>рокодила Гены»</w:t>
      </w:r>
    </w:p>
    <w:p w:rsidR="003101C4" w:rsidRPr="00D53F9B" w:rsidRDefault="00D97A12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В.Глейхман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Этюд</w:t>
      </w:r>
    </w:p>
    <w:p w:rsidR="00D97A12" w:rsidRDefault="00D97A12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В.Мельников </w:t>
      </w:r>
      <w:r w:rsidR="003101C4" w:rsidRPr="00D53F9B">
        <w:rPr>
          <w:rFonts w:ascii="Times New Roman" w:hAnsi="Times New Roman"/>
          <w:sz w:val="28"/>
          <w:szCs w:val="28"/>
        </w:rPr>
        <w:t>Этюд</w:t>
      </w:r>
    </w:p>
    <w:p w:rsidR="00D97A12" w:rsidRDefault="00D97A12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u w:val="single"/>
        </w:rPr>
        <w:t>2</w:t>
      </w:r>
      <w:r w:rsidR="003101C4" w:rsidRPr="007C285A">
        <w:rPr>
          <w:rFonts w:ascii="Times New Roman" w:hAnsi="Times New Roman"/>
          <w:b/>
          <w:sz w:val="28"/>
          <w:szCs w:val="28"/>
          <w:u w:val="single"/>
        </w:rPr>
        <w:t xml:space="preserve"> полугодие</w:t>
      </w:r>
    </w:p>
    <w:p w:rsidR="003101C4" w:rsidRPr="00D97A12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 Продолжение освоения нотной грамоты. Игра по нотам. Развитие начальных навыков игры на инструменте.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Приемы игры: пиццикато большим пальцем, 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арпеджиато</w:t>
      </w:r>
      <w:proofErr w:type="spellEnd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бряца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ние.</w:t>
      </w:r>
    </w:p>
    <w:p w:rsidR="003101C4" w:rsidRPr="00D53F9B" w:rsidRDefault="00D97A12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Знакомство с основой динамики: </w:t>
      </w:r>
      <w:r w:rsidR="003101C4" w:rsidRPr="00D53F9B">
        <w:rPr>
          <w:rFonts w:ascii="Times New Roman" w:hAnsi="Times New Roman"/>
          <w:sz w:val="28"/>
          <w:szCs w:val="28"/>
        </w:rPr>
        <w:t xml:space="preserve">форте, пиано.        </w:t>
      </w:r>
    </w:p>
    <w:p w:rsidR="003101C4" w:rsidRPr="007C285A" w:rsidRDefault="00D97A12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Игра гамм </w:t>
      </w:r>
      <w:proofErr w:type="gramStart"/>
      <w:r>
        <w:rPr>
          <w:rFonts w:ascii="Times New Roman" w:hAnsi="Times New Roman"/>
          <w:sz w:val="28"/>
          <w:szCs w:val="28"/>
        </w:rPr>
        <w:t>Е</w:t>
      </w:r>
      <w:proofErr w:type="gramEnd"/>
      <w:r>
        <w:rPr>
          <w:rFonts w:ascii="Times New Roman" w:hAnsi="Times New Roman"/>
          <w:sz w:val="28"/>
          <w:szCs w:val="28"/>
        </w:rPr>
        <w:t>-</w:t>
      </w:r>
      <w:proofErr w:type="spellStart"/>
      <w:r w:rsidR="003101C4" w:rsidRPr="00D53F9B"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 xml:space="preserve">, </w:t>
      </w:r>
      <w:r w:rsidR="003101C4" w:rsidRPr="00D53F9B">
        <w:rPr>
          <w:rFonts w:ascii="Times New Roman" w:hAnsi="Times New Roman"/>
          <w:sz w:val="28"/>
          <w:szCs w:val="28"/>
          <w:lang w:val="en-US"/>
        </w:rPr>
        <w:t>F</w:t>
      </w:r>
      <w:r>
        <w:rPr>
          <w:rFonts w:ascii="Times New Roman" w:hAnsi="Times New Roman"/>
          <w:sz w:val="28"/>
          <w:szCs w:val="28"/>
        </w:rPr>
        <w:t>-</w:t>
      </w:r>
      <w:proofErr w:type="spellStart"/>
      <w:r w:rsidR="003101C4" w:rsidRPr="00D53F9B">
        <w:rPr>
          <w:rFonts w:ascii="Times New Roman" w:hAnsi="Times New Roman"/>
          <w:sz w:val="28"/>
          <w:szCs w:val="28"/>
          <w:lang w:val="en-GB"/>
        </w:rPr>
        <w:t>dur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 xml:space="preserve">.        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Чтение нот с листа. Упражнения  на развитие координации.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В течение </w:t>
      </w:r>
      <w:r w:rsidR="00D97A12">
        <w:rPr>
          <w:rFonts w:ascii="Times New Roman" w:hAnsi="Times New Roman"/>
          <w:sz w:val="28"/>
          <w:szCs w:val="28"/>
        </w:rPr>
        <w:t>второго</w:t>
      </w:r>
      <w:r w:rsidRPr="00D53F9B">
        <w:rPr>
          <w:rFonts w:ascii="Times New Roman" w:hAnsi="Times New Roman"/>
          <w:sz w:val="28"/>
          <w:szCs w:val="28"/>
        </w:rPr>
        <w:t xml:space="preserve"> полугодия  ученик должен пройти: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2 этюда;</w:t>
      </w:r>
    </w:p>
    <w:p w:rsidR="003101C4" w:rsidRPr="00D53F9B" w:rsidRDefault="00302335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5</w:t>
      </w:r>
      <w:r w:rsidR="00025545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6</w:t>
      </w:r>
      <w:r w:rsidR="00025545"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песен и пьес раз</w:t>
      </w:r>
      <w:r w:rsidR="00025545">
        <w:rPr>
          <w:rFonts w:ascii="Times New Roman" w:hAnsi="Times New Roman"/>
          <w:sz w:val="28"/>
          <w:szCs w:val="28"/>
        </w:rPr>
        <w:t>лич</w:t>
      </w:r>
      <w:r w:rsidR="003101C4" w:rsidRPr="00D53F9B">
        <w:rPr>
          <w:rFonts w:ascii="Times New Roman" w:hAnsi="Times New Roman"/>
          <w:sz w:val="28"/>
          <w:szCs w:val="28"/>
        </w:rPr>
        <w:t>ного характера, включая переложения зарубежных и отечественных композиторов.</w:t>
      </w:r>
    </w:p>
    <w:p w:rsidR="003101C4" w:rsidRPr="0035566E" w:rsidRDefault="003101C4" w:rsidP="00D97A1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Чтение  нот с листа.  Игра в ансамбле с педагогом.</w:t>
      </w:r>
    </w:p>
    <w:p w:rsidR="007C285A" w:rsidRPr="0035566E" w:rsidRDefault="007C285A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C285A" w:rsidRDefault="007C285A" w:rsidP="007C285A">
      <w:pPr>
        <w:spacing w:before="28"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eastAsia="Times New Roman" w:hAnsi="Times New Roman"/>
          <w:sz w:val="28"/>
          <w:szCs w:val="28"/>
        </w:rPr>
        <w:t>:</w:t>
      </w:r>
    </w:p>
    <w:p w:rsidR="007C285A" w:rsidRDefault="007C285A" w:rsidP="007C285A">
      <w:pPr>
        <w:spacing w:before="28"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  <w:t xml:space="preserve">      </w:t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D629E9">
        <w:rPr>
          <w:rFonts w:ascii="Times New Roman" w:eastAsia="Times New Roman" w:hAnsi="Times New Roman"/>
          <w:b/>
          <w:i/>
          <w:sz w:val="28"/>
          <w:szCs w:val="28"/>
        </w:rPr>
        <w:t>3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7C285A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C285A" w:rsidRDefault="007C285A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C285A" w:rsidRDefault="007C285A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7C285A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C285A" w:rsidRDefault="007C285A" w:rsidP="0035566E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</w:t>
            </w:r>
            <w:r w:rsidR="002A6230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7C285A" w:rsidRDefault="007C285A" w:rsidP="002A6230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2A6230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C285A" w:rsidRDefault="007C285A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</w:t>
            </w:r>
            <w:r w:rsidR="00D97A12">
              <w:rPr>
                <w:rFonts w:ascii="Times New Roman" w:eastAsia="Times New Roman" w:hAnsi="Times New Roman"/>
                <w:sz w:val="28"/>
                <w:szCs w:val="28"/>
              </w:rPr>
              <w:t xml:space="preserve">переводной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экзамен (зачет) </w:t>
            </w:r>
          </w:p>
          <w:p w:rsidR="007C285A" w:rsidRDefault="007C285A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(3 разнохарактерные пьесы</w:t>
            </w:r>
            <w:r w:rsidR="002F3F1F">
              <w:rPr>
                <w:rFonts w:ascii="Times New Roman" w:eastAsia="Times New Roman" w:hAnsi="Times New Roman"/>
                <w:sz w:val="28"/>
                <w:szCs w:val="28"/>
              </w:rPr>
              <w:t>, можно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3101C4" w:rsidRPr="00D53F9B" w:rsidRDefault="003101C4" w:rsidP="00D97A12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3101C4" w:rsidRPr="007C285A" w:rsidRDefault="003101C4" w:rsidP="007C285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 xml:space="preserve"> Примерный репертуарный список переводного экзамена</w:t>
      </w:r>
      <w:r w:rsidR="00D97A12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D97A12" w:rsidRDefault="003101C4" w:rsidP="00D97A1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Русские народные песни</w:t>
      </w:r>
      <w:r w:rsidR="00D97A12">
        <w:rPr>
          <w:rFonts w:ascii="Times New Roman" w:hAnsi="Times New Roman"/>
          <w:sz w:val="28"/>
          <w:szCs w:val="28"/>
        </w:rPr>
        <w:t>:</w:t>
      </w:r>
      <w:r w:rsidRPr="00D53F9B">
        <w:rPr>
          <w:rFonts w:ascii="Times New Roman" w:hAnsi="Times New Roman"/>
          <w:sz w:val="28"/>
          <w:szCs w:val="28"/>
        </w:rPr>
        <w:t xml:space="preserve"> </w:t>
      </w:r>
    </w:p>
    <w:p w:rsidR="003101C4" w:rsidRPr="00D53F9B" w:rsidRDefault="003101C4" w:rsidP="00D97A1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«Вы послушайте, ребята»</w:t>
      </w:r>
    </w:p>
    <w:p w:rsidR="003101C4" w:rsidRPr="00D53F9B" w:rsidRDefault="003101C4" w:rsidP="00D97A12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«Сон Степана Разина»</w:t>
      </w:r>
    </w:p>
    <w:p w:rsidR="003101C4" w:rsidRPr="00D53F9B" w:rsidRDefault="003101C4" w:rsidP="00D97A12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«Калинка»</w:t>
      </w:r>
    </w:p>
    <w:p w:rsidR="003101C4" w:rsidRPr="00D53F9B" w:rsidRDefault="003101C4" w:rsidP="00D97A12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«Неделька»</w:t>
      </w:r>
    </w:p>
    <w:p w:rsidR="007C285A" w:rsidRPr="0035566E" w:rsidRDefault="007C285A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101C4" w:rsidRPr="004F5620" w:rsidRDefault="003101C4" w:rsidP="00D97A12">
      <w:pPr>
        <w:spacing w:after="0" w:line="360" w:lineRule="auto"/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Второй класс </w:t>
      </w:r>
      <w:r w:rsidR="00D97A12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3101C4" w:rsidRPr="00D53F9B" w:rsidRDefault="003101C4" w:rsidP="00D97A1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Работа над дальнейшей стабилизацией посадки и постан</w:t>
      </w:r>
      <w:r w:rsidR="00025545">
        <w:rPr>
          <w:rFonts w:ascii="Times New Roman" w:eastAsia="Times New Roman" w:hAnsi="Times New Roman"/>
          <w:sz w:val="28"/>
          <w:szCs w:val="28"/>
          <w:lang w:eastAsia="ru-RU"/>
        </w:rPr>
        <w:t xml:space="preserve">овкой  исполнительского 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аппарата, координацией.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Приемы игры: двойное пиццикато, гитарный прием.</w:t>
      </w:r>
    </w:p>
    <w:p w:rsidR="003101C4" w:rsidRPr="00D53F9B" w:rsidRDefault="003101C4" w:rsidP="00D97A1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Пиццикато пальцами левой руки; большая, малая дроби, натуральные флажолеты (дополнительно).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Основы аккордовой техники.</w:t>
      </w:r>
    </w:p>
    <w:p w:rsidR="003101C4" w:rsidRPr="00D53F9B" w:rsidRDefault="003101C4" w:rsidP="00D97A1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Возможно использование упражнений (по выбору) из сборников:</w:t>
      </w:r>
    </w:p>
    <w:p w:rsidR="00D97A12" w:rsidRPr="00D97A12" w:rsidRDefault="00D97A12" w:rsidP="00D97A12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proofErr w:type="spellStart"/>
      <w:r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А.</w:t>
      </w:r>
      <w:r w:rsidR="00EA1C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Илюхин</w:t>
      </w:r>
      <w:proofErr w:type="spellEnd"/>
      <w:r w:rsidR="003101C4"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EA1C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«</w:t>
      </w:r>
      <w:r w:rsidR="003101C4"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Самоучитель игры на балалайке</w:t>
      </w:r>
      <w:r w:rsidR="00EA1C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»</w:t>
      </w:r>
      <w:r w:rsidR="003101C4"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</w:p>
    <w:p w:rsidR="00D97A12" w:rsidRPr="00D97A12" w:rsidRDefault="00D97A12" w:rsidP="00D97A12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И.</w:t>
      </w:r>
      <w:r w:rsidR="00EA1C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Иншаков, А. Горбачев</w:t>
      </w:r>
      <w:r w:rsidR="003101C4"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Упражнения и этюды </w:t>
      </w:r>
    </w:p>
    <w:p w:rsidR="00913FE2" w:rsidRPr="00D97A12" w:rsidRDefault="00D97A12" w:rsidP="00D97A12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proofErr w:type="spellStart"/>
      <w:r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П.</w:t>
      </w:r>
      <w:r w:rsidR="003101C4"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Нечепоренко</w:t>
      </w:r>
      <w:proofErr w:type="spellEnd"/>
      <w:r w:rsidR="003101C4" w:rsidRPr="00D97A12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, В. Мель</w:t>
      </w:r>
      <w:r w:rsidR="00EA1C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ников «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Школа игры на балалайке</w:t>
      </w:r>
      <w:r w:rsidR="00EA1C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»</w:t>
      </w:r>
    </w:p>
    <w:p w:rsidR="003101C4" w:rsidRPr="00913FE2" w:rsidRDefault="003101C4" w:rsidP="00D97A12">
      <w:pPr>
        <w:tabs>
          <w:tab w:val="left" w:pos="6424"/>
        </w:tabs>
        <w:spacing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Знакомство с основными музыкальными терминами.</w:t>
      </w:r>
    </w:p>
    <w:p w:rsidR="002275C6" w:rsidRDefault="003101C4" w:rsidP="00913FE2">
      <w:pPr>
        <w:spacing w:after="0" w:line="360" w:lineRule="auto"/>
        <w:ind w:firstLine="708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В течение второго года обучения учащийся до</w:t>
      </w:r>
      <w:r w:rsidR="00D97A1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лжен пройти: </w:t>
      </w:r>
    </w:p>
    <w:p w:rsidR="003101C4" w:rsidRPr="00D53F9B" w:rsidRDefault="00D97A12" w:rsidP="00913FE2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гаммы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однооктавные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C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c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натуральный</w:t>
      </w:r>
      <w:proofErr w:type="gram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гармони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ческий, методический),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арпеджио; гаммы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двухоктавные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гармониче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мелодический), арпеджио;</w:t>
      </w:r>
    </w:p>
    <w:p w:rsidR="00693862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упражнения; </w:t>
      </w:r>
    </w:p>
    <w:p w:rsidR="00693862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этюды (</w:t>
      </w:r>
      <w:r w:rsidR="00F517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</w:t>
      </w:r>
      <w:r w:rsidR="00F517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); </w:t>
      </w:r>
    </w:p>
    <w:p w:rsidR="003101C4" w:rsidRPr="00D53F9B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пьесы (</w:t>
      </w:r>
      <w:r w:rsidR="00F517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8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-1</w:t>
      </w:r>
      <w:r w:rsidR="00F517B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0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).</w:t>
      </w:r>
    </w:p>
    <w:p w:rsidR="003101C4" w:rsidRPr="00D53F9B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Знакомство с циклической формой (сюита).</w:t>
      </w:r>
    </w:p>
    <w:p w:rsidR="00913FE2" w:rsidRPr="004F5620" w:rsidRDefault="003101C4" w:rsidP="00913FE2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Применение динамики как средства музыкальной выразительности для создания яркого художественного образа. Контроль над  свободой движений. Слуховой контроль качества звука. Знакомство с основными музыкальными терминами.</w:t>
      </w:r>
    </w:p>
    <w:p w:rsidR="003101C4" w:rsidRPr="004F5620" w:rsidRDefault="003101C4" w:rsidP="00913FE2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Игра хроматических, динамических, </w:t>
      </w:r>
      <w:proofErr w:type="gramStart"/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ритмических упражнений</w:t>
      </w:r>
      <w:proofErr w:type="gramEnd"/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, охватывающих освоенный учеником диапазон инструмента. </w:t>
      </w:r>
    </w:p>
    <w:p w:rsidR="004F5620" w:rsidRPr="004F5620" w:rsidRDefault="004F5620" w:rsidP="00913FE2">
      <w:pPr>
        <w:spacing w:after="0" w:line="360" w:lineRule="auto"/>
        <w:ind w:firstLine="706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F5620" w:rsidRDefault="004F5620" w:rsidP="004F5620">
      <w:pPr>
        <w:keepNext/>
        <w:keepLines/>
        <w:spacing w:before="28" w:after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eastAsia="Times New Roman" w:hAnsi="Times New Roman"/>
          <w:sz w:val="28"/>
          <w:szCs w:val="28"/>
        </w:rPr>
        <w:t>:</w:t>
      </w:r>
    </w:p>
    <w:p w:rsidR="004F5620" w:rsidRDefault="004F5620" w:rsidP="004F5620">
      <w:pPr>
        <w:keepNext/>
        <w:keepLines/>
        <w:spacing w:before="28"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D629E9">
        <w:rPr>
          <w:rFonts w:ascii="Times New Roman" w:eastAsia="Times New Roman" w:hAnsi="Times New Roman"/>
          <w:b/>
          <w:i/>
          <w:sz w:val="28"/>
          <w:szCs w:val="28"/>
        </w:rPr>
        <w:t>4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</w:t>
            </w:r>
            <w:r w:rsidR="00F517B1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4F5620" w:rsidRDefault="004F5620" w:rsidP="002F3F1F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2F3F1F">
              <w:rPr>
                <w:rFonts w:ascii="Times New Roman" w:eastAsia="Times New Roman" w:hAnsi="Times New Roman"/>
                <w:sz w:val="28"/>
                <w:szCs w:val="28"/>
              </w:rPr>
              <w:t xml:space="preserve">этюд 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этюд).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4F5620" w:rsidRDefault="004F5620" w:rsidP="002F3F1F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2F3F1F">
              <w:rPr>
                <w:rFonts w:ascii="Times New Roman" w:eastAsia="Times New Roman" w:hAnsi="Times New Roman"/>
                <w:sz w:val="28"/>
                <w:szCs w:val="28"/>
              </w:rPr>
              <w:t xml:space="preserve">этюд 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разнохарактерные пьесы).</w:t>
            </w:r>
          </w:p>
        </w:tc>
      </w:tr>
    </w:tbl>
    <w:p w:rsidR="002275C6" w:rsidRDefault="002275C6" w:rsidP="002275C6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101C4" w:rsidRPr="00D53F9B" w:rsidRDefault="003101C4" w:rsidP="002275C6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2275C6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2275C6" w:rsidRPr="002275C6" w:rsidRDefault="002275C6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2275C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1</w:t>
      </w:r>
    </w:p>
    <w:p w:rsidR="003101C4" w:rsidRPr="00D53F9B" w:rsidRDefault="002275C6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«А я по лугу»</w:t>
      </w:r>
      <w:r w:rsidR="00BD43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о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бр. В. 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Глейхмана</w:t>
      </w:r>
      <w:proofErr w:type="spellEnd"/>
    </w:p>
    <w:p w:rsidR="003101C4" w:rsidRPr="00D53F9B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Л.Бекман</w:t>
      </w:r>
      <w:proofErr w:type="spellEnd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«В лесу родилась елочка»</w:t>
      </w:r>
    </w:p>
    <w:p w:rsidR="003101C4" w:rsidRDefault="002275C6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Варламов «Красный сарафан»</w:t>
      </w:r>
    </w:p>
    <w:p w:rsidR="002275C6" w:rsidRPr="002275C6" w:rsidRDefault="002275C6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2275C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3101C4" w:rsidRPr="00D53F9B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М.Огинский «Полонез»   </w:t>
      </w:r>
    </w:p>
    <w:p w:rsidR="003101C4" w:rsidRPr="00D53F9B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М.Красев</w:t>
      </w:r>
      <w:proofErr w:type="spellEnd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«Маленькой елочке холодно зимой»</w:t>
      </w:r>
    </w:p>
    <w:p w:rsidR="003101C4" w:rsidRPr="00D53F9B" w:rsidRDefault="003101C4" w:rsidP="002275C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«Светит месяц», обр. И.Сенина</w:t>
      </w:r>
    </w:p>
    <w:p w:rsidR="00913FE2" w:rsidRPr="0035566E" w:rsidRDefault="00913FE2" w:rsidP="002275C6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3101C4" w:rsidRPr="00913FE2" w:rsidRDefault="003101C4" w:rsidP="00913FE2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2275C6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2275C6" w:rsidRPr="002275C6" w:rsidRDefault="002275C6" w:rsidP="002275C6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2275C6">
        <w:rPr>
          <w:rFonts w:ascii="Times New Roman" w:hAnsi="Times New Roman"/>
          <w:i/>
          <w:sz w:val="28"/>
          <w:szCs w:val="28"/>
        </w:rPr>
        <w:t>Вариант 1</w:t>
      </w:r>
    </w:p>
    <w:p w:rsidR="003101C4" w:rsidRPr="00913FE2" w:rsidRDefault="002275C6" w:rsidP="002275C6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Д.Кабалевский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 «</w:t>
      </w:r>
      <w:r w:rsidR="003101C4" w:rsidRPr="00913FE2">
        <w:rPr>
          <w:rFonts w:ascii="Times New Roman" w:hAnsi="Times New Roman"/>
          <w:sz w:val="28"/>
          <w:szCs w:val="28"/>
        </w:rPr>
        <w:t>Клоуны</w:t>
      </w:r>
      <w:r>
        <w:rPr>
          <w:rFonts w:ascii="Times New Roman" w:hAnsi="Times New Roman"/>
          <w:sz w:val="28"/>
          <w:szCs w:val="28"/>
        </w:rPr>
        <w:t>»</w:t>
      </w:r>
    </w:p>
    <w:p w:rsidR="003101C4" w:rsidRPr="00913FE2" w:rsidRDefault="003101C4" w:rsidP="002275C6">
      <w:pPr>
        <w:spacing w:after="0" w:line="360" w:lineRule="auto"/>
        <w:ind w:firstLine="709"/>
        <w:rPr>
          <w:rFonts w:ascii="Times New Roman" w:eastAsia="Times New Roman" w:hAnsi="Times New Roman"/>
          <w:sz w:val="28"/>
          <w:szCs w:val="28"/>
          <w:lang w:eastAsia="ru-RU"/>
        </w:rPr>
      </w:pPr>
      <w:r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плясовая «Камаринская»</w:t>
      </w:r>
    </w:p>
    <w:p w:rsidR="002275C6" w:rsidRDefault="002275C6" w:rsidP="002275C6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К.Вебер </w:t>
      </w:r>
      <w:r w:rsidR="003101C4"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Хор охотников из оперы «Волшебный стрелок»</w:t>
      </w:r>
    </w:p>
    <w:p w:rsidR="002275C6" w:rsidRPr="002275C6" w:rsidRDefault="002275C6" w:rsidP="002275C6">
      <w:pPr>
        <w:tabs>
          <w:tab w:val="left" w:pos="2670"/>
        </w:tabs>
        <w:spacing w:after="0" w:line="360" w:lineRule="auto"/>
        <w:ind w:firstLine="709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2275C6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ab/>
      </w:r>
    </w:p>
    <w:p w:rsidR="002275C6" w:rsidRDefault="003101C4" w:rsidP="002275C6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 Паганини «Венецианский карнавал»</w:t>
      </w:r>
    </w:p>
    <w:p w:rsidR="003101C4" w:rsidRPr="00913FE2" w:rsidRDefault="002275C6" w:rsidP="002275C6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Б.Феоктистов </w:t>
      </w:r>
      <w:r w:rsidR="003101C4"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r w:rsidR="003101C4"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Плясовой наигрыш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</w:p>
    <w:p w:rsidR="00913FE2" w:rsidRPr="002F3F1F" w:rsidRDefault="003101C4" w:rsidP="002F3F1F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«Коробейники», обр. </w:t>
      </w:r>
      <w:proofErr w:type="spellStart"/>
      <w:r w:rsidRPr="00913FE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И.Сенина</w:t>
      </w:r>
      <w:proofErr w:type="spellEnd"/>
    </w:p>
    <w:p w:rsidR="003101C4" w:rsidRPr="00913FE2" w:rsidRDefault="003101C4" w:rsidP="002275C6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 xml:space="preserve">Третий класс 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Вся работа педагога приобрета</w:t>
      </w:r>
      <w:r w:rsidR="00F14A9C">
        <w:rPr>
          <w:rFonts w:ascii="Times New Roman" w:hAnsi="Times New Roman"/>
          <w:sz w:val="28"/>
          <w:szCs w:val="28"/>
        </w:rPr>
        <w:t xml:space="preserve">ет качественно иной характер, </w:t>
      </w:r>
      <w:r w:rsidRPr="00D53F9B">
        <w:rPr>
          <w:rFonts w:ascii="Times New Roman" w:hAnsi="Times New Roman"/>
          <w:sz w:val="28"/>
          <w:szCs w:val="28"/>
        </w:rPr>
        <w:t>должна быть направлена на достижение учеником свободной и осмысленной игры</w:t>
      </w:r>
      <w:r w:rsidR="00F14A9C">
        <w:rPr>
          <w:rFonts w:ascii="Times New Roman" w:hAnsi="Times New Roman"/>
          <w:sz w:val="28"/>
          <w:szCs w:val="28"/>
        </w:rPr>
        <w:t>, при этом особое внимание педагога уделяется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F14A9C">
        <w:rPr>
          <w:rFonts w:ascii="Times New Roman" w:hAnsi="Times New Roman"/>
          <w:sz w:val="28"/>
          <w:szCs w:val="28"/>
        </w:rPr>
        <w:t>методам обучения - объяснению</w:t>
      </w:r>
      <w:r w:rsidRPr="00D53F9B">
        <w:rPr>
          <w:rFonts w:ascii="Times New Roman" w:hAnsi="Times New Roman"/>
          <w:sz w:val="28"/>
          <w:szCs w:val="28"/>
        </w:rPr>
        <w:t>, показ</w:t>
      </w:r>
      <w:r w:rsidR="00F14A9C">
        <w:rPr>
          <w:rFonts w:ascii="Times New Roman" w:hAnsi="Times New Roman"/>
          <w:sz w:val="28"/>
          <w:szCs w:val="28"/>
        </w:rPr>
        <w:t xml:space="preserve">у </w:t>
      </w:r>
      <w:r w:rsidRPr="00D53F9B">
        <w:rPr>
          <w:rFonts w:ascii="Times New Roman" w:hAnsi="Times New Roman"/>
          <w:sz w:val="28"/>
          <w:szCs w:val="28"/>
        </w:rPr>
        <w:t xml:space="preserve"> отдельных детале</w:t>
      </w:r>
      <w:r w:rsidR="00F14A9C">
        <w:rPr>
          <w:rFonts w:ascii="Times New Roman" w:hAnsi="Times New Roman"/>
          <w:sz w:val="28"/>
          <w:szCs w:val="28"/>
        </w:rPr>
        <w:t>й и иллюстрированию пьес, критериям оценивания, контролю над самостоятельной работой учащихся</w:t>
      </w:r>
      <w:r w:rsidRPr="00D53F9B">
        <w:rPr>
          <w:rFonts w:ascii="Times New Roman" w:hAnsi="Times New Roman"/>
          <w:sz w:val="28"/>
          <w:szCs w:val="28"/>
        </w:rPr>
        <w:t>.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Закрепление </w:t>
      </w:r>
      <w:r w:rsidR="00F14A9C">
        <w:rPr>
          <w:rFonts w:ascii="Times New Roman" w:hAnsi="Times New Roman"/>
          <w:sz w:val="28"/>
          <w:szCs w:val="28"/>
        </w:rPr>
        <w:t>пройденных терминов</w:t>
      </w:r>
      <w:r w:rsidRPr="00D53F9B">
        <w:rPr>
          <w:rFonts w:ascii="Times New Roman" w:hAnsi="Times New Roman"/>
          <w:sz w:val="28"/>
          <w:szCs w:val="28"/>
        </w:rPr>
        <w:t>, изучение новых терминов.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Работа над тремоло. В программу включаются пьесы </w:t>
      </w:r>
      <w:proofErr w:type="spellStart"/>
      <w:r w:rsidRPr="00D53F9B">
        <w:rPr>
          <w:rFonts w:ascii="Times New Roman" w:hAnsi="Times New Roman"/>
          <w:sz w:val="28"/>
          <w:szCs w:val="28"/>
        </w:rPr>
        <w:t>кантиленного</w:t>
      </w:r>
      <w:proofErr w:type="spellEnd"/>
      <w:r w:rsidRPr="00D53F9B">
        <w:rPr>
          <w:rFonts w:ascii="Times New Roman" w:hAnsi="Times New Roman"/>
          <w:sz w:val="28"/>
          <w:szCs w:val="28"/>
        </w:rPr>
        <w:t xml:space="preserve"> характера.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Включение в программу произведений крупной формы (</w:t>
      </w:r>
      <w:r w:rsidR="00F14A9C">
        <w:rPr>
          <w:rFonts w:ascii="Times New Roman" w:hAnsi="Times New Roman"/>
          <w:sz w:val="28"/>
          <w:szCs w:val="28"/>
        </w:rPr>
        <w:t>рондо,</w:t>
      </w:r>
      <w:r w:rsidRPr="00D53F9B">
        <w:rPr>
          <w:rFonts w:ascii="Times New Roman" w:hAnsi="Times New Roman"/>
          <w:sz w:val="28"/>
          <w:szCs w:val="28"/>
        </w:rPr>
        <w:t xml:space="preserve"> вариации)</w:t>
      </w:r>
      <w:r w:rsidR="00F14A9C">
        <w:rPr>
          <w:rFonts w:ascii="Times New Roman" w:hAnsi="Times New Roman"/>
          <w:sz w:val="28"/>
          <w:szCs w:val="28"/>
        </w:rPr>
        <w:t>.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Развитие творческой инициативы</w:t>
      </w:r>
      <w:r w:rsidR="0082017E">
        <w:rPr>
          <w:rFonts w:ascii="Times New Roman" w:hAnsi="Times New Roman"/>
          <w:sz w:val="28"/>
          <w:szCs w:val="28"/>
        </w:rPr>
        <w:t xml:space="preserve"> ученика, </w:t>
      </w:r>
      <w:r w:rsidR="008D6CB3">
        <w:rPr>
          <w:rFonts w:ascii="Times New Roman" w:hAnsi="Times New Roman"/>
          <w:sz w:val="28"/>
          <w:szCs w:val="28"/>
        </w:rPr>
        <w:t>участие учащихся в различных этапах освоения музыкального произведения</w:t>
      </w:r>
      <w:r w:rsidR="00F14A9C">
        <w:rPr>
          <w:rFonts w:ascii="Times New Roman" w:hAnsi="Times New Roman"/>
          <w:sz w:val="28"/>
          <w:szCs w:val="28"/>
        </w:rPr>
        <w:t xml:space="preserve"> </w:t>
      </w:r>
      <w:r w:rsidRPr="00D53F9B">
        <w:rPr>
          <w:rFonts w:ascii="Times New Roman" w:hAnsi="Times New Roman"/>
          <w:sz w:val="28"/>
          <w:szCs w:val="28"/>
        </w:rPr>
        <w:t>(обозначение аппликатуры, динамики, поиск приема, штриха, создание художественного образа).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Освоение  мелизмов: форшлаг, мордент.</w:t>
      </w:r>
    </w:p>
    <w:p w:rsidR="003101C4" w:rsidRPr="00D53F9B" w:rsidRDefault="003101C4" w:rsidP="002275C6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Освоение натуральных флажолетов. Освоение приемов: двойное пиццикато, гитарный прием.</w:t>
      </w:r>
    </w:p>
    <w:p w:rsidR="003101C4" w:rsidRPr="00D53F9B" w:rsidRDefault="002275C6" w:rsidP="00913FE2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течение</w:t>
      </w:r>
      <w:r w:rsidR="003101C4" w:rsidRPr="00D53F9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третьего</w:t>
      </w:r>
      <w:r w:rsidR="003101C4" w:rsidRPr="00D53F9B">
        <w:rPr>
          <w:rFonts w:ascii="Times New Roman" w:hAnsi="Times New Roman"/>
          <w:sz w:val="28"/>
          <w:szCs w:val="28"/>
        </w:rPr>
        <w:t xml:space="preserve"> года обучения ученик должен пройти:</w:t>
      </w:r>
    </w:p>
    <w:p w:rsidR="003101C4" w:rsidRPr="00D53F9B" w:rsidRDefault="00693862" w:rsidP="0082017E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хроматические  упражнения;</w:t>
      </w:r>
    </w:p>
    <w:p w:rsidR="003101C4" w:rsidRPr="00693862" w:rsidRDefault="00693862" w:rsidP="00693862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>г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аммы 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двухоктавные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: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G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g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(натуральный, гармониче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мелодический), арпеджио; упражнения;</w:t>
      </w:r>
      <w:r w:rsidR="0082017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3101C4" w:rsidRPr="00D53F9B" w:rsidRDefault="003101C4" w:rsidP="0082017E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4- </w:t>
      </w:r>
      <w:r w:rsidR="001D3198">
        <w:rPr>
          <w:rFonts w:ascii="Times New Roman" w:hAnsi="Times New Roman"/>
          <w:sz w:val="28"/>
          <w:szCs w:val="28"/>
        </w:rPr>
        <w:t>5</w:t>
      </w:r>
      <w:r w:rsidRPr="00D53F9B">
        <w:rPr>
          <w:rFonts w:ascii="Times New Roman" w:hAnsi="Times New Roman"/>
          <w:sz w:val="28"/>
          <w:szCs w:val="28"/>
        </w:rPr>
        <w:t xml:space="preserve"> этюд</w:t>
      </w:r>
      <w:r w:rsidR="00693862">
        <w:rPr>
          <w:rFonts w:ascii="Times New Roman" w:hAnsi="Times New Roman"/>
          <w:sz w:val="28"/>
          <w:szCs w:val="28"/>
        </w:rPr>
        <w:t xml:space="preserve">ов до </w:t>
      </w:r>
      <w:proofErr w:type="spellStart"/>
      <w:r w:rsidR="001D3198">
        <w:rPr>
          <w:rFonts w:ascii="Times New Roman" w:hAnsi="Times New Roman"/>
          <w:sz w:val="28"/>
          <w:szCs w:val="28"/>
        </w:rPr>
        <w:t>двух</w:t>
      </w:r>
      <w:r w:rsidR="00693862">
        <w:rPr>
          <w:rFonts w:ascii="Times New Roman" w:hAnsi="Times New Roman"/>
          <w:sz w:val="28"/>
          <w:szCs w:val="28"/>
        </w:rPr>
        <w:t>знаков</w:t>
      </w:r>
      <w:proofErr w:type="spellEnd"/>
      <w:r w:rsidR="00693862">
        <w:rPr>
          <w:rFonts w:ascii="Times New Roman" w:hAnsi="Times New Roman"/>
          <w:sz w:val="28"/>
          <w:szCs w:val="28"/>
        </w:rPr>
        <w:t xml:space="preserve"> при ключе</w:t>
      </w:r>
      <w:r w:rsidRPr="00D53F9B">
        <w:rPr>
          <w:rFonts w:ascii="Times New Roman" w:hAnsi="Times New Roman"/>
          <w:sz w:val="28"/>
          <w:szCs w:val="28"/>
        </w:rPr>
        <w:t xml:space="preserve"> на различные виды техники.</w:t>
      </w:r>
    </w:p>
    <w:p w:rsidR="003101C4" w:rsidRPr="00D53F9B" w:rsidRDefault="001D3198" w:rsidP="0082017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82017E">
        <w:rPr>
          <w:rFonts w:ascii="Times New Roman" w:hAnsi="Times New Roman"/>
          <w:sz w:val="28"/>
          <w:szCs w:val="28"/>
        </w:rPr>
        <w:t>-</w:t>
      </w:r>
      <w:r w:rsidR="003101C4" w:rsidRPr="00D53F9B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0</w:t>
      </w:r>
      <w:r w:rsidR="003101C4" w:rsidRPr="00D53F9B">
        <w:rPr>
          <w:rFonts w:ascii="Times New Roman" w:hAnsi="Times New Roman"/>
          <w:sz w:val="28"/>
          <w:szCs w:val="28"/>
        </w:rPr>
        <w:t xml:space="preserve"> пьес раз</w:t>
      </w:r>
      <w:r w:rsidR="00693862">
        <w:rPr>
          <w:rFonts w:ascii="Times New Roman" w:hAnsi="Times New Roman"/>
          <w:sz w:val="28"/>
          <w:szCs w:val="28"/>
        </w:rPr>
        <w:t>лич</w:t>
      </w:r>
      <w:r w:rsidR="003101C4" w:rsidRPr="00D53F9B">
        <w:rPr>
          <w:rFonts w:ascii="Times New Roman" w:hAnsi="Times New Roman"/>
          <w:sz w:val="28"/>
          <w:szCs w:val="28"/>
        </w:rPr>
        <w:t>ного характера, включая переложения зарубежных и отечественных композиторов.</w:t>
      </w:r>
    </w:p>
    <w:p w:rsidR="00AE5EFE" w:rsidRPr="0035566E" w:rsidRDefault="0082017E" w:rsidP="0082017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 xml:space="preserve">Чтение нот с листа. Подбор по слуху. </w:t>
      </w:r>
    </w:p>
    <w:p w:rsidR="005D2DD3" w:rsidRPr="0035566E" w:rsidRDefault="005D2DD3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13FE2" w:rsidRDefault="00913FE2" w:rsidP="00913FE2">
      <w:pPr>
        <w:keepNext/>
        <w:keepLines/>
        <w:spacing w:before="28"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исполнить:</w:t>
      </w:r>
    </w:p>
    <w:p w:rsidR="00913FE2" w:rsidRDefault="00913FE2" w:rsidP="00913FE2">
      <w:pPr>
        <w:keepNext/>
        <w:keepLines/>
        <w:spacing w:before="28"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D629E9">
        <w:rPr>
          <w:rFonts w:ascii="Times New Roman" w:eastAsia="Times New Roman" w:hAnsi="Times New Roman"/>
          <w:b/>
          <w:i/>
          <w:sz w:val="28"/>
          <w:szCs w:val="28"/>
        </w:rPr>
        <w:t>5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913FE2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3FE2" w:rsidRDefault="00913FE2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3FE2" w:rsidRDefault="00913FE2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913FE2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3FE2" w:rsidRDefault="00913FE2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–</w:t>
            </w:r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>а</w:t>
            </w:r>
            <w:proofErr w:type="gramEnd"/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>кадемический концерт.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  <w:p w:rsidR="00913FE2" w:rsidRDefault="00913FE2" w:rsidP="002F3F1F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2F3F1F">
              <w:rPr>
                <w:rFonts w:ascii="Times New Roman" w:eastAsia="Times New Roman" w:hAnsi="Times New Roman"/>
                <w:sz w:val="28"/>
                <w:szCs w:val="28"/>
              </w:rPr>
              <w:t xml:space="preserve">этюд две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3FE2" w:rsidRDefault="00913FE2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 технический зачет</w:t>
            </w:r>
          </w:p>
          <w:p w:rsidR="00913FE2" w:rsidRDefault="00913FE2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</w:t>
            </w:r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>, читка с листа, знание муз</w:t>
            </w:r>
            <w:proofErr w:type="gramStart"/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  <w:proofErr w:type="gramEnd"/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Start"/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>т</w:t>
            </w:r>
            <w:proofErr w:type="gramEnd"/>
            <w:r w:rsidR="00697769">
              <w:rPr>
                <w:rFonts w:ascii="Times New Roman" w:eastAsia="Times New Roman" w:hAnsi="Times New Roman"/>
                <w:sz w:val="28"/>
                <w:szCs w:val="28"/>
              </w:rPr>
              <w:t>ерминов.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913FE2" w:rsidRDefault="00913FE2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913FE2" w:rsidRDefault="00913FE2" w:rsidP="002F3F1F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2F3F1F">
              <w:rPr>
                <w:rFonts w:ascii="Times New Roman" w:eastAsia="Times New Roman" w:hAnsi="Times New Roman"/>
                <w:sz w:val="28"/>
                <w:szCs w:val="28"/>
              </w:rPr>
              <w:t xml:space="preserve">этюд, два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произведения).</w:t>
            </w:r>
          </w:p>
        </w:tc>
      </w:tr>
    </w:tbl>
    <w:p w:rsidR="003101C4" w:rsidRPr="00D53F9B" w:rsidRDefault="003101C4" w:rsidP="00D53F9B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D53F9B" w:rsidRDefault="003101C4" w:rsidP="00913FE2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82017E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224DED" w:rsidRPr="00224DED" w:rsidRDefault="00224DED" w:rsidP="00224DED">
      <w:pPr>
        <w:spacing w:after="0" w:line="360" w:lineRule="auto"/>
        <w:ind w:left="72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224DED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1</w:t>
      </w:r>
    </w:p>
    <w:p w:rsidR="003101C4" w:rsidRPr="00D53F9B" w:rsidRDefault="0082017E" w:rsidP="00224DED">
      <w:pPr>
        <w:spacing w:after="0" w:line="360" w:lineRule="auto"/>
        <w:ind w:left="72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И.Гассе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Два танца</w:t>
      </w:r>
    </w:p>
    <w:p w:rsidR="003101C4" w:rsidRDefault="0082017E" w:rsidP="0082017E">
      <w:pPr>
        <w:spacing w:after="0" w:line="360" w:lineRule="auto"/>
        <w:ind w:left="72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Е.Дербенко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«Дорога на Карачев»</w:t>
      </w:r>
    </w:p>
    <w:p w:rsidR="00224DED" w:rsidRPr="00224DED" w:rsidRDefault="00224DED" w:rsidP="00224DED">
      <w:pPr>
        <w:spacing w:after="0" w:line="360" w:lineRule="auto"/>
        <w:ind w:left="72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3101C4" w:rsidRPr="00D53F9B" w:rsidRDefault="00224DED" w:rsidP="00D53F9B">
      <w:pPr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    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Русская </w:t>
      </w:r>
      <w:r w:rsidR="0082017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народная песня «У ворот, ворот», обр. Б.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Трояновского</w:t>
      </w:r>
    </w:p>
    <w:p w:rsidR="003101C4" w:rsidRDefault="003101C4" w:rsidP="00D53F9B">
      <w:pPr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     </w:t>
      </w:r>
      <w:r w:rsidR="0082017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И.Бах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«Весной»</w:t>
      </w:r>
    </w:p>
    <w:p w:rsidR="00224DED" w:rsidRDefault="00224DED" w:rsidP="00224DED">
      <w:pPr>
        <w:spacing w:after="0" w:line="360" w:lineRule="auto"/>
        <w:ind w:left="72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3</w:t>
      </w:r>
    </w:p>
    <w:p w:rsidR="00224DED" w:rsidRDefault="0082017E" w:rsidP="00224DED">
      <w:pPr>
        <w:spacing w:after="0" w:line="360" w:lineRule="auto"/>
        <w:ind w:left="72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В.Андреев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Мазурка №3</w:t>
      </w:r>
    </w:p>
    <w:p w:rsidR="003101C4" w:rsidRPr="00224DED" w:rsidRDefault="0082017E" w:rsidP="00224DED">
      <w:pPr>
        <w:spacing w:after="0" w:line="360" w:lineRule="auto"/>
        <w:ind w:left="72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 «Ах, Настасья», обр. В.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Панина</w:t>
      </w:r>
    </w:p>
    <w:p w:rsidR="003101C4" w:rsidRPr="00D53F9B" w:rsidRDefault="003101C4" w:rsidP="00913FE2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224DED">
        <w:rPr>
          <w:rFonts w:ascii="Times New Roman" w:hAnsi="Times New Roman"/>
          <w:b/>
          <w:sz w:val="28"/>
          <w:szCs w:val="28"/>
        </w:rPr>
        <w:t xml:space="preserve"> (зачета)</w:t>
      </w:r>
    </w:p>
    <w:p w:rsidR="00224DED" w:rsidRDefault="00224DED" w:rsidP="00224DE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Г.Гендель </w:t>
      </w:r>
      <w:r w:rsidR="003101C4" w:rsidRPr="00224DE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Прелюдия</w:t>
      </w:r>
    </w:p>
    <w:p w:rsidR="00224DED" w:rsidRDefault="00224DED" w:rsidP="00224DE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Н.Фомин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«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Овернский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танец»</w:t>
      </w:r>
    </w:p>
    <w:p w:rsidR="00224DED" w:rsidRDefault="00224DED" w:rsidP="00224DE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В.Моцарт </w:t>
      </w:r>
      <w:r w:rsidR="003101C4" w:rsidRPr="005D2DD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Рондо</w:t>
      </w:r>
    </w:p>
    <w:p w:rsidR="003101C4" w:rsidRPr="005D2DD3" w:rsidRDefault="00224DED" w:rsidP="00224DE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В.Андреев «</w:t>
      </w:r>
      <w:r w:rsidR="003101C4" w:rsidRPr="005D2DD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Пляска скоморохов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</w:p>
    <w:p w:rsidR="00224DED" w:rsidRPr="0082017E" w:rsidRDefault="00224DED" w:rsidP="008D6CB3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3101C4" w:rsidRPr="00AE5EFE" w:rsidRDefault="003101C4" w:rsidP="00AE5EFE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Ч</w:t>
      </w:r>
      <w:r w:rsidR="00224DED">
        <w:rPr>
          <w:rFonts w:ascii="Times New Roman" w:hAnsi="Times New Roman"/>
          <w:b/>
          <w:sz w:val="28"/>
          <w:szCs w:val="28"/>
        </w:rPr>
        <w:t xml:space="preserve">етвертый класс </w:t>
      </w:r>
    </w:p>
    <w:p w:rsidR="00AE5EFE" w:rsidRPr="0035566E" w:rsidRDefault="003101C4" w:rsidP="00224D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Дальнейшее последовательное совершенствование освоенных ранее приемов игры, штрихов. Более тщательная работа над движениями обеих рук в отдельности  и их координацией. Целенаправленная работа, направленная на развитие мелкой техники. Усовершенствование приема «тремоло», а также перехода о</w:t>
      </w:r>
      <w:r w:rsidR="00163969">
        <w:rPr>
          <w:rFonts w:ascii="Times New Roman" w:hAnsi="Times New Roman"/>
          <w:sz w:val="28"/>
          <w:szCs w:val="28"/>
        </w:rPr>
        <w:t xml:space="preserve">т тремоло к удару и наоборот. </w:t>
      </w:r>
      <w:r w:rsidRPr="00D53F9B">
        <w:rPr>
          <w:rFonts w:ascii="Times New Roman" w:hAnsi="Times New Roman"/>
          <w:sz w:val="28"/>
          <w:szCs w:val="28"/>
        </w:rPr>
        <w:t>Работа над техникой перехода из позиции в позицию. Работа над развитием</w:t>
      </w:r>
      <w:r w:rsidR="00163969">
        <w:rPr>
          <w:rFonts w:ascii="Times New Roman" w:hAnsi="Times New Roman"/>
          <w:sz w:val="28"/>
          <w:szCs w:val="28"/>
        </w:rPr>
        <w:t xml:space="preserve"> музыкальн</w:t>
      </w:r>
      <w:proofErr w:type="gramStart"/>
      <w:r w:rsidR="00163969">
        <w:rPr>
          <w:rFonts w:ascii="Times New Roman" w:hAnsi="Times New Roman"/>
          <w:sz w:val="28"/>
          <w:szCs w:val="28"/>
        </w:rPr>
        <w:t>о</w:t>
      </w:r>
      <w:r w:rsidR="00224DED">
        <w:rPr>
          <w:rFonts w:ascii="Times New Roman" w:hAnsi="Times New Roman"/>
          <w:sz w:val="28"/>
          <w:szCs w:val="28"/>
        </w:rPr>
        <w:t>-</w:t>
      </w:r>
      <w:proofErr w:type="gramEnd"/>
      <w:r w:rsidR="00224DED">
        <w:rPr>
          <w:rFonts w:ascii="Times New Roman" w:hAnsi="Times New Roman"/>
          <w:sz w:val="28"/>
          <w:szCs w:val="28"/>
        </w:rPr>
        <w:t xml:space="preserve"> образного мышлени</w:t>
      </w:r>
      <w:r w:rsidR="00163969">
        <w:rPr>
          <w:rFonts w:ascii="Times New Roman" w:hAnsi="Times New Roman"/>
          <w:sz w:val="28"/>
          <w:szCs w:val="28"/>
        </w:rPr>
        <w:t>я, художественного воображения</w:t>
      </w:r>
      <w:r w:rsidRPr="00D53F9B">
        <w:rPr>
          <w:rFonts w:ascii="Times New Roman" w:hAnsi="Times New Roman"/>
          <w:sz w:val="28"/>
          <w:szCs w:val="28"/>
        </w:rPr>
        <w:t>.</w:t>
      </w:r>
    </w:p>
    <w:p w:rsidR="003101C4" w:rsidRPr="00D53F9B" w:rsidRDefault="00163969" w:rsidP="00224D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планировании содержания учебных занятий </w:t>
      </w:r>
      <w:r w:rsidR="003101C4" w:rsidRPr="00D53F9B">
        <w:rPr>
          <w:rFonts w:ascii="Times New Roman" w:hAnsi="Times New Roman"/>
          <w:sz w:val="28"/>
          <w:szCs w:val="28"/>
        </w:rPr>
        <w:t xml:space="preserve">основное внимание </w:t>
      </w:r>
      <w:r w:rsidR="005E5476">
        <w:rPr>
          <w:rFonts w:ascii="Times New Roman" w:hAnsi="Times New Roman"/>
          <w:sz w:val="28"/>
          <w:szCs w:val="28"/>
        </w:rPr>
        <w:t xml:space="preserve">необходимо </w:t>
      </w:r>
      <w:r w:rsidR="003101C4" w:rsidRPr="00D53F9B">
        <w:rPr>
          <w:rFonts w:ascii="Times New Roman" w:hAnsi="Times New Roman"/>
          <w:sz w:val="28"/>
          <w:szCs w:val="28"/>
        </w:rPr>
        <w:t xml:space="preserve">уделить работе над крупной формой. </w:t>
      </w:r>
    </w:p>
    <w:p w:rsidR="003101C4" w:rsidRPr="00D53F9B" w:rsidRDefault="00163969" w:rsidP="00224D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пьесах-</w:t>
      </w:r>
      <w:r w:rsidR="003101C4" w:rsidRPr="00D53F9B">
        <w:rPr>
          <w:rFonts w:ascii="Times New Roman" w:hAnsi="Times New Roman"/>
          <w:sz w:val="28"/>
          <w:szCs w:val="28"/>
        </w:rPr>
        <w:t xml:space="preserve">миниатюрах </w:t>
      </w:r>
      <w:r>
        <w:rPr>
          <w:rFonts w:ascii="Times New Roman" w:hAnsi="Times New Roman"/>
          <w:sz w:val="28"/>
          <w:szCs w:val="28"/>
        </w:rPr>
        <w:t xml:space="preserve">необходимо добиваться </w:t>
      </w:r>
      <w:r w:rsidR="003101C4" w:rsidRPr="00D53F9B">
        <w:rPr>
          <w:rFonts w:ascii="Times New Roman" w:hAnsi="Times New Roman"/>
          <w:sz w:val="28"/>
          <w:szCs w:val="28"/>
        </w:rPr>
        <w:t>кон</w:t>
      </w:r>
      <w:r>
        <w:rPr>
          <w:rFonts w:ascii="Times New Roman" w:hAnsi="Times New Roman"/>
          <w:sz w:val="28"/>
          <w:szCs w:val="28"/>
        </w:rPr>
        <w:t>кретики штриха, соответствующего</w:t>
      </w:r>
      <w:r w:rsidR="003101C4" w:rsidRPr="00D53F9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данному штриху</w:t>
      </w:r>
      <w:r w:rsidR="003101C4" w:rsidRPr="00D53F9B">
        <w:rPr>
          <w:rFonts w:ascii="Times New Roman" w:hAnsi="Times New Roman"/>
          <w:sz w:val="28"/>
          <w:szCs w:val="28"/>
        </w:rPr>
        <w:t xml:space="preserve"> приема, яркой, широкой по диапазону динамики, четкой артикуляции.</w:t>
      </w:r>
    </w:p>
    <w:p w:rsidR="003101C4" w:rsidRPr="00D53F9B" w:rsidRDefault="003101C4" w:rsidP="00224D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Контроль самостоятельной работы ученика: </w:t>
      </w:r>
      <w:proofErr w:type="spellStart"/>
      <w:r w:rsidRPr="00D53F9B">
        <w:rPr>
          <w:rFonts w:ascii="Times New Roman" w:hAnsi="Times New Roman"/>
          <w:sz w:val="28"/>
          <w:szCs w:val="28"/>
        </w:rPr>
        <w:t>поэтапность</w:t>
      </w:r>
      <w:proofErr w:type="spellEnd"/>
      <w:r w:rsidRPr="00D53F9B">
        <w:rPr>
          <w:rFonts w:ascii="Times New Roman" w:hAnsi="Times New Roman"/>
          <w:sz w:val="28"/>
          <w:szCs w:val="28"/>
        </w:rPr>
        <w:t xml:space="preserve"> работы над произведением, умение вычленить технический эпизод, трансформировать его в упражнение и довести до </w:t>
      </w:r>
      <w:r w:rsidR="00224DED">
        <w:rPr>
          <w:rFonts w:ascii="Times New Roman" w:hAnsi="Times New Roman"/>
          <w:sz w:val="28"/>
          <w:szCs w:val="28"/>
        </w:rPr>
        <w:t>качественного исполнения и т.д.</w:t>
      </w:r>
    </w:p>
    <w:p w:rsidR="003101C4" w:rsidRPr="00D53F9B" w:rsidRDefault="00224DED" w:rsidP="00224DED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Игра у</w:t>
      </w:r>
      <w:r w:rsidR="003101C4" w:rsidRPr="00D53F9B">
        <w:rPr>
          <w:rFonts w:ascii="Times New Roman" w:hAnsi="Times New Roman"/>
          <w:sz w:val="28"/>
          <w:szCs w:val="28"/>
        </w:rPr>
        <w:t>пражнени</w:t>
      </w:r>
      <w:r>
        <w:rPr>
          <w:rFonts w:ascii="Times New Roman" w:hAnsi="Times New Roman"/>
          <w:sz w:val="28"/>
          <w:szCs w:val="28"/>
        </w:rPr>
        <w:t>й на различные виды техники.</w:t>
      </w:r>
    </w:p>
    <w:p w:rsidR="003101C4" w:rsidRPr="00D53F9B" w:rsidRDefault="00224DED" w:rsidP="00224DED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течение </w:t>
      </w:r>
      <w:r w:rsidR="00693862">
        <w:rPr>
          <w:rFonts w:ascii="Times New Roman" w:hAnsi="Times New Roman"/>
          <w:sz w:val="28"/>
          <w:szCs w:val="28"/>
        </w:rPr>
        <w:t>четвертого</w:t>
      </w:r>
      <w:r w:rsidR="003101C4" w:rsidRPr="00D53F9B">
        <w:rPr>
          <w:rFonts w:ascii="Times New Roman" w:hAnsi="Times New Roman"/>
          <w:sz w:val="28"/>
          <w:szCs w:val="28"/>
        </w:rPr>
        <w:t xml:space="preserve"> года обучения ученик должен пройти:</w:t>
      </w:r>
    </w:p>
    <w:p w:rsidR="003101C4" w:rsidRPr="00D53F9B" w:rsidRDefault="00693862" w:rsidP="00224DED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х</w:t>
      </w:r>
      <w:r w:rsidR="003101C4" w:rsidRPr="00D53F9B">
        <w:rPr>
          <w:rFonts w:ascii="Times New Roman" w:hAnsi="Times New Roman"/>
          <w:sz w:val="28"/>
          <w:szCs w:val="28"/>
        </w:rPr>
        <w:t>роматические  упражнени</w:t>
      </w:r>
      <w:r>
        <w:rPr>
          <w:rFonts w:ascii="Times New Roman" w:hAnsi="Times New Roman"/>
          <w:sz w:val="28"/>
          <w:szCs w:val="28"/>
        </w:rPr>
        <w:t>я, упражнения различных авторов;</w:t>
      </w:r>
    </w:p>
    <w:p w:rsidR="003101C4" w:rsidRDefault="00693862" w:rsidP="00224DE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</w:rPr>
        <w:t>д</w:t>
      </w:r>
      <w:r w:rsidR="003101C4" w:rsidRPr="00D53F9B">
        <w:rPr>
          <w:rFonts w:ascii="Times New Roman" w:hAnsi="Times New Roman"/>
          <w:sz w:val="28"/>
          <w:szCs w:val="28"/>
        </w:rPr>
        <w:t>вухоктавные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 xml:space="preserve"> гаммы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натуральный</w:t>
      </w:r>
      <w:proofErr w:type="gram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гармониче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</w:t>
      </w:r>
      <w:r w:rsidR="00224DE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ический), арпеджио;  </w:t>
      </w:r>
    </w:p>
    <w:p w:rsidR="00224DED" w:rsidRPr="00D53F9B" w:rsidRDefault="002661D7" w:rsidP="00224DE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3-4</w:t>
      </w:r>
      <w:r w:rsidR="0069386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этюдов;</w:t>
      </w:r>
    </w:p>
    <w:p w:rsidR="003101C4" w:rsidRPr="00D53F9B" w:rsidRDefault="002661D7" w:rsidP="00224D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224DED">
        <w:rPr>
          <w:rFonts w:ascii="Times New Roman" w:hAnsi="Times New Roman"/>
          <w:sz w:val="28"/>
          <w:szCs w:val="28"/>
        </w:rPr>
        <w:t>-1</w:t>
      </w:r>
      <w:r>
        <w:rPr>
          <w:rFonts w:ascii="Times New Roman" w:hAnsi="Times New Roman"/>
          <w:sz w:val="28"/>
          <w:szCs w:val="28"/>
        </w:rPr>
        <w:t>0</w:t>
      </w:r>
      <w:r w:rsidR="00224DED">
        <w:rPr>
          <w:rFonts w:ascii="Times New Roman" w:hAnsi="Times New Roman"/>
          <w:sz w:val="28"/>
          <w:szCs w:val="28"/>
        </w:rPr>
        <w:t xml:space="preserve"> пьес различ</w:t>
      </w:r>
      <w:r w:rsidR="00693862">
        <w:rPr>
          <w:rFonts w:ascii="Times New Roman" w:hAnsi="Times New Roman"/>
          <w:sz w:val="28"/>
          <w:szCs w:val="28"/>
        </w:rPr>
        <w:t>н</w:t>
      </w:r>
      <w:r w:rsidR="003101C4" w:rsidRPr="00D53F9B">
        <w:rPr>
          <w:rFonts w:ascii="Times New Roman" w:hAnsi="Times New Roman"/>
          <w:sz w:val="28"/>
          <w:szCs w:val="28"/>
        </w:rPr>
        <w:t>ого характера, включая переложения зарубежных и отечественных композиторов.</w:t>
      </w:r>
    </w:p>
    <w:p w:rsidR="003101C4" w:rsidRPr="0035566E" w:rsidRDefault="003101C4" w:rsidP="00224D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Чтение нот с листа. Подбор по слуху. </w:t>
      </w:r>
    </w:p>
    <w:p w:rsidR="00AE5EFE" w:rsidRDefault="00AE5EFE" w:rsidP="00AE5EFE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eastAsia="Times New Roman" w:hAnsi="Times New Roman"/>
          <w:sz w:val="28"/>
          <w:szCs w:val="28"/>
        </w:rPr>
        <w:t>:</w:t>
      </w:r>
    </w:p>
    <w:p w:rsidR="00E62F03" w:rsidRDefault="00D827ED" w:rsidP="00AE5EFE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sz w:val="28"/>
          <w:szCs w:val="28"/>
        </w:rPr>
        <w:tab/>
      </w:r>
      <w:r w:rsidR="00AE5EFE">
        <w:rPr>
          <w:rFonts w:ascii="Times New Roman" w:eastAsia="Times New Roman" w:hAnsi="Times New Roman"/>
          <w:sz w:val="28"/>
          <w:szCs w:val="28"/>
        </w:rPr>
        <w:tab/>
      </w:r>
    </w:p>
    <w:p w:rsidR="00AE5EFE" w:rsidRPr="00D827ED" w:rsidRDefault="00AE5EFE" w:rsidP="00E62F03">
      <w:pPr>
        <w:spacing w:after="0" w:line="360" w:lineRule="auto"/>
        <w:jc w:val="righ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lastRenderedPageBreak/>
        <w:t xml:space="preserve">Таблица </w:t>
      </w:r>
      <w:r w:rsidR="00D629E9">
        <w:rPr>
          <w:rFonts w:ascii="Times New Roman" w:eastAsia="Times New Roman" w:hAnsi="Times New Roman"/>
          <w:b/>
          <w:i/>
          <w:sz w:val="28"/>
          <w:szCs w:val="28"/>
        </w:rPr>
        <w:t>6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E5EFE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E5EFE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A209F0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–</w:t>
            </w:r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а</w:t>
            </w:r>
            <w:proofErr w:type="gramEnd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(</w:t>
            </w:r>
            <w:r w:rsidR="00A209F0">
              <w:rPr>
                <w:rFonts w:ascii="Times New Roman" w:eastAsia="Times New Roman" w:hAnsi="Times New Roman"/>
                <w:sz w:val="28"/>
                <w:szCs w:val="28"/>
              </w:rPr>
              <w:t xml:space="preserve">этюд, два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произведения).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E5EFE" w:rsidRDefault="00AE5EFE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</w:t>
            </w:r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, читка с листа, муз</w:t>
            </w:r>
            <w:proofErr w:type="gramStart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  <w:proofErr w:type="gramEnd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Start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т</w:t>
            </w:r>
            <w:proofErr w:type="gramEnd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ермины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AE5EFE" w:rsidRDefault="00AE5EFE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AE5EFE" w:rsidRDefault="00AE5EFE" w:rsidP="00A209F0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</w:t>
            </w:r>
            <w:r w:rsidR="00A209F0">
              <w:rPr>
                <w:rFonts w:ascii="Times New Roman" w:eastAsia="Times New Roman" w:hAnsi="Times New Roman"/>
                <w:sz w:val="28"/>
                <w:szCs w:val="28"/>
              </w:rPr>
              <w:t xml:space="preserve">этюд два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произведения</w:t>
            </w:r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</w:p>
        </w:tc>
      </w:tr>
    </w:tbl>
    <w:p w:rsidR="003101C4" w:rsidRPr="0035566E" w:rsidRDefault="003101C4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101C4" w:rsidRPr="00D53F9B" w:rsidRDefault="003101C4" w:rsidP="00D53F9B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0E1B0D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224DED" w:rsidRPr="000E1B0D" w:rsidRDefault="00224DED" w:rsidP="000E1B0D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0E1B0D">
        <w:rPr>
          <w:rFonts w:ascii="Times New Roman" w:hAnsi="Times New Roman"/>
          <w:i/>
          <w:sz w:val="28"/>
          <w:szCs w:val="28"/>
        </w:rPr>
        <w:t>Вариант 1</w:t>
      </w:r>
    </w:p>
    <w:p w:rsidR="000E1B0D" w:rsidRDefault="00224DED" w:rsidP="000E1B0D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С.Рахманинов  </w:t>
      </w:r>
      <w:r w:rsidR="003101C4" w:rsidRPr="00D53F9B">
        <w:rPr>
          <w:rFonts w:ascii="Times New Roman" w:hAnsi="Times New Roman"/>
          <w:sz w:val="28"/>
          <w:szCs w:val="28"/>
        </w:rPr>
        <w:t>Итальянская полька</w:t>
      </w:r>
    </w:p>
    <w:p w:rsidR="003101C4" w:rsidRDefault="00224DED" w:rsidP="000E1B0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Вол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га-реченька глубока», обр.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</w:p>
    <w:p w:rsidR="000E1B0D" w:rsidRPr="000E1B0D" w:rsidRDefault="000E1B0D" w:rsidP="000E1B0D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0E1B0D">
        <w:rPr>
          <w:rFonts w:ascii="Times New Roman" w:hAnsi="Times New Roman"/>
          <w:i/>
          <w:sz w:val="28"/>
          <w:szCs w:val="28"/>
        </w:rPr>
        <w:t xml:space="preserve">Вариант </w:t>
      </w:r>
      <w:r>
        <w:rPr>
          <w:rFonts w:ascii="Times New Roman" w:hAnsi="Times New Roman"/>
          <w:i/>
          <w:sz w:val="28"/>
          <w:szCs w:val="28"/>
        </w:rPr>
        <w:t>2</w:t>
      </w:r>
    </w:p>
    <w:p w:rsidR="003101C4" w:rsidRPr="00D53F9B" w:rsidRDefault="000E1B0D" w:rsidP="000E1B0D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="00224DE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 В. Вальс «Фавн»</w:t>
      </w:r>
    </w:p>
    <w:p w:rsidR="003101C4" w:rsidRPr="000E1B0D" w:rsidRDefault="003101C4" w:rsidP="00D53F9B">
      <w:pPr>
        <w:spacing w:after="0" w:line="36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     </w:t>
      </w:r>
      <w:proofErr w:type="spellStart"/>
      <w:r w:rsidR="000E1B0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Л.Бетховен</w:t>
      </w:r>
      <w:proofErr w:type="spellEnd"/>
      <w:r w:rsidR="000E1B0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Ал</w:t>
      </w:r>
      <w:r w:rsidR="000E1B0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еманда</w:t>
      </w:r>
      <w:proofErr w:type="spellEnd"/>
    </w:p>
    <w:p w:rsidR="003101C4" w:rsidRPr="00D53F9B" w:rsidRDefault="003101C4" w:rsidP="00D53F9B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</w:t>
      </w:r>
      <w:r w:rsidR="000E1B0D">
        <w:rPr>
          <w:rFonts w:ascii="Times New Roman" w:hAnsi="Times New Roman"/>
          <w:b/>
          <w:sz w:val="28"/>
          <w:szCs w:val="28"/>
        </w:rPr>
        <w:t>ный список переводного экзамена (зачета)</w:t>
      </w:r>
    </w:p>
    <w:p w:rsidR="000E1B0D" w:rsidRPr="000E1B0D" w:rsidRDefault="000E1B0D" w:rsidP="000E1B0D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0E1B0D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1</w:t>
      </w:r>
    </w:p>
    <w:p w:rsidR="003101C4" w:rsidRPr="00D53F9B" w:rsidRDefault="00693862" w:rsidP="000E1B0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И.С.Бах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–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639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Сен-Санс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Бурре       </w:t>
      </w:r>
    </w:p>
    <w:p w:rsidR="000E1B0D" w:rsidRDefault="000E1B0D" w:rsidP="000E1B0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Д.Скарлатти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Соната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                                        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                          </w:t>
      </w:r>
    </w:p>
    <w:p w:rsidR="003101C4" w:rsidRDefault="000E1B0D" w:rsidP="000E1B0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</w:t>
      </w:r>
      <w:r w:rsidR="0069386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песня «Заиграй, моя волынка», о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 Б.Трояновского</w:t>
      </w:r>
    </w:p>
    <w:p w:rsidR="000E1B0D" w:rsidRPr="000E1B0D" w:rsidRDefault="000E1B0D" w:rsidP="000E1B0D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0E1B0D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3101C4" w:rsidRPr="00D53F9B" w:rsidRDefault="00693862" w:rsidP="000E1B0D">
      <w:pPr>
        <w:spacing w:after="0" w:line="360" w:lineRule="auto"/>
        <w:ind w:left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А.Шалов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Сюита «Ал</w:t>
      </w:r>
      <w:r w:rsidR="000E1B0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енкины игрушки»: «На тройке»</w:t>
      </w:r>
    </w:p>
    <w:p w:rsidR="003101C4" w:rsidRPr="00D53F9B" w:rsidRDefault="000E1B0D" w:rsidP="000E1B0D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«По всей деревне Катенька», о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бр.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Трояновского</w:t>
      </w:r>
    </w:p>
    <w:p w:rsidR="00AE5EFE" w:rsidRPr="00AE5EFE" w:rsidRDefault="00693862" w:rsidP="009A5CF3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А.Вивальди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Аллеманда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из С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онаты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c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для скрипки</w:t>
      </w:r>
    </w:p>
    <w:p w:rsidR="003101C4" w:rsidRPr="00AE5EFE" w:rsidRDefault="003101C4" w:rsidP="00AE5EFE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 xml:space="preserve">Пятый класс </w:t>
      </w:r>
    </w:p>
    <w:p w:rsidR="003101C4" w:rsidRPr="00D53F9B" w:rsidRDefault="003101C4" w:rsidP="000E1B0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Развитие и совершенствование вс</w:t>
      </w:r>
      <w:r w:rsidR="000E1B0D">
        <w:rPr>
          <w:rFonts w:ascii="Times New Roman" w:hAnsi="Times New Roman"/>
          <w:sz w:val="28"/>
          <w:szCs w:val="28"/>
        </w:rPr>
        <w:t>ех ранее освоенных  музыкальн</w:t>
      </w:r>
      <w:proofErr w:type="gramStart"/>
      <w:r w:rsidR="000E1B0D">
        <w:rPr>
          <w:rFonts w:ascii="Times New Roman" w:hAnsi="Times New Roman"/>
          <w:sz w:val="28"/>
          <w:szCs w:val="28"/>
        </w:rPr>
        <w:t>о-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исполнительских навыков игры на инструменте. Более тщательная работа над качеством </w:t>
      </w:r>
      <w:proofErr w:type="spellStart"/>
      <w:r w:rsidRPr="00D53F9B">
        <w:rPr>
          <w:rFonts w:ascii="Times New Roman" w:hAnsi="Times New Roman"/>
          <w:sz w:val="28"/>
          <w:szCs w:val="28"/>
        </w:rPr>
        <w:t>звукоизвлечения</w:t>
      </w:r>
      <w:proofErr w:type="spellEnd"/>
      <w:r w:rsidRPr="00D53F9B">
        <w:rPr>
          <w:rFonts w:ascii="Times New Roman" w:hAnsi="Times New Roman"/>
          <w:sz w:val="28"/>
          <w:szCs w:val="28"/>
        </w:rPr>
        <w:t xml:space="preserve">, </w:t>
      </w:r>
      <w:r w:rsidR="000E1B0D">
        <w:rPr>
          <w:rFonts w:ascii="Times New Roman" w:hAnsi="Times New Roman"/>
          <w:sz w:val="28"/>
          <w:szCs w:val="28"/>
        </w:rPr>
        <w:t>формирование навыков</w:t>
      </w:r>
      <w:r w:rsidR="000E1B0D" w:rsidRPr="00D53F9B">
        <w:rPr>
          <w:rFonts w:ascii="Times New Roman" w:hAnsi="Times New Roman"/>
          <w:sz w:val="28"/>
          <w:szCs w:val="28"/>
        </w:rPr>
        <w:t xml:space="preserve"> </w:t>
      </w:r>
      <w:r w:rsidR="00163969">
        <w:rPr>
          <w:rFonts w:ascii="Times New Roman" w:hAnsi="Times New Roman"/>
          <w:sz w:val="28"/>
          <w:szCs w:val="28"/>
        </w:rPr>
        <w:t xml:space="preserve">самоконтроля и </w:t>
      </w:r>
      <w:r w:rsidR="000E1B0D">
        <w:rPr>
          <w:rFonts w:ascii="Times New Roman" w:hAnsi="Times New Roman"/>
          <w:sz w:val="28"/>
          <w:szCs w:val="28"/>
        </w:rPr>
        <w:t>самооценки</w:t>
      </w:r>
      <w:r w:rsidRPr="00D53F9B">
        <w:rPr>
          <w:rFonts w:ascii="Times New Roman" w:hAnsi="Times New Roman"/>
          <w:sz w:val="28"/>
          <w:szCs w:val="28"/>
        </w:rPr>
        <w:t xml:space="preserve"> учащим</w:t>
      </w:r>
      <w:r w:rsidR="000E1B0D">
        <w:rPr>
          <w:rFonts w:ascii="Times New Roman" w:hAnsi="Times New Roman"/>
          <w:sz w:val="28"/>
          <w:szCs w:val="28"/>
        </w:rPr>
        <w:t>и</w:t>
      </w:r>
      <w:r w:rsidRPr="00D53F9B">
        <w:rPr>
          <w:rFonts w:ascii="Times New Roman" w:hAnsi="Times New Roman"/>
          <w:sz w:val="28"/>
          <w:szCs w:val="28"/>
        </w:rPr>
        <w:t>ся собственной игры.</w:t>
      </w:r>
    </w:p>
    <w:p w:rsidR="00AE5EFE" w:rsidRPr="00AE5EFE" w:rsidRDefault="00020B97" w:rsidP="000E1B0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Составление программ</w:t>
      </w:r>
      <w:r w:rsidR="003101C4" w:rsidRPr="00D53F9B">
        <w:rPr>
          <w:rFonts w:ascii="Times New Roman" w:hAnsi="Times New Roman"/>
          <w:sz w:val="28"/>
          <w:szCs w:val="28"/>
        </w:rPr>
        <w:t xml:space="preserve"> с учетом ясной диффере</w:t>
      </w:r>
      <w:r w:rsidR="000A520F">
        <w:rPr>
          <w:rFonts w:ascii="Times New Roman" w:hAnsi="Times New Roman"/>
          <w:sz w:val="28"/>
          <w:szCs w:val="28"/>
        </w:rPr>
        <w:t>нциации пьес на  хрестоматийно-</w:t>
      </w:r>
      <w:r w:rsidR="003101C4" w:rsidRPr="00D53F9B">
        <w:rPr>
          <w:rFonts w:ascii="Times New Roman" w:hAnsi="Times New Roman"/>
          <w:sz w:val="28"/>
          <w:szCs w:val="28"/>
        </w:rPr>
        <w:t xml:space="preserve">академические, концертные, конкурсные и </w:t>
      </w:r>
      <w:r w:rsidR="000A520F">
        <w:rPr>
          <w:rFonts w:ascii="Times New Roman" w:hAnsi="Times New Roman"/>
          <w:sz w:val="28"/>
          <w:szCs w:val="28"/>
        </w:rPr>
        <w:t>другие</w:t>
      </w:r>
      <w:r w:rsidR="003101C4" w:rsidRPr="00D53F9B">
        <w:rPr>
          <w:rFonts w:ascii="Times New Roman" w:hAnsi="Times New Roman"/>
          <w:sz w:val="28"/>
          <w:szCs w:val="28"/>
        </w:rPr>
        <w:t xml:space="preserve">.  </w:t>
      </w:r>
    </w:p>
    <w:p w:rsidR="003101C4" w:rsidRPr="00D53F9B" w:rsidRDefault="003101C4" w:rsidP="000A520F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Освоение техники исполнения </w:t>
      </w:r>
      <w:proofErr w:type="gramStart"/>
      <w:r w:rsidRPr="00D53F9B">
        <w:rPr>
          <w:rFonts w:ascii="Times New Roman" w:hAnsi="Times New Roman"/>
          <w:sz w:val="28"/>
          <w:szCs w:val="28"/>
        </w:rPr>
        <w:t>искусственных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флажолет. Освоение аккордовой техники.</w:t>
      </w:r>
    </w:p>
    <w:p w:rsidR="003101C4" w:rsidRPr="000A520F" w:rsidRDefault="003101C4" w:rsidP="000A520F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В течение </w:t>
      </w:r>
      <w:r w:rsidR="000A520F">
        <w:rPr>
          <w:rFonts w:ascii="Times New Roman" w:hAnsi="Times New Roman"/>
          <w:sz w:val="28"/>
          <w:szCs w:val="28"/>
        </w:rPr>
        <w:t>пятого</w:t>
      </w:r>
      <w:r w:rsidRPr="00D53F9B">
        <w:rPr>
          <w:rFonts w:ascii="Times New Roman" w:hAnsi="Times New Roman"/>
          <w:sz w:val="28"/>
          <w:szCs w:val="28"/>
        </w:rPr>
        <w:t xml:space="preserve"> года обучения ученик должен пройти</w:t>
      </w:r>
      <w:r w:rsidR="000A520F">
        <w:rPr>
          <w:rFonts w:ascii="Times New Roman" w:hAnsi="Times New Roman"/>
          <w:sz w:val="28"/>
          <w:szCs w:val="28"/>
        </w:rPr>
        <w:t xml:space="preserve"> у</w:t>
      </w:r>
      <w:r w:rsidRPr="00D53F9B">
        <w:rPr>
          <w:rFonts w:ascii="Times New Roman" w:hAnsi="Times New Roman"/>
          <w:sz w:val="28"/>
          <w:szCs w:val="28"/>
        </w:rPr>
        <w:t>пражнения, необходимые для дальнейшего совершенствования игры.</w:t>
      </w:r>
    </w:p>
    <w:p w:rsidR="003101C4" w:rsidRPr="00D53F9B" w:rsidRDefault="003101C4" w:rsidP="000A520F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При повторении ранее освоенных гамм  </w:t>
      </w:r>
      <w:r w:rsidR="00020B97">
        <w:rPr>
          <w:rFonts w:ascii="Times New Roman" w:hAnsi="Times New Roman"/>
          <w:sz w:val="28"/>
          <w:szCs w:val="28"/>
        </w:rPr>
        <w:t>в 4 классе</w:t>
      </w:r>
      <w:r w:rsidRPr="00D53F9B">
        <w:rPr>
          <w:rFonts w:ascii="Times New Roman" w:hAnsi="Times New Roman"/>
          <w:sz w:val="28"/>
          <w:szCs w:val="28"/>
        </w:rPr>
        <w:t xml:space="preserve"> особое место </w:t>
      </w:r>
      <w:r w:rsidR="00163969">
        <w:rPr>
          <w:rFonts w:ascii="Times New Roman" w:hAnsi="Times New Roman"/>
          <w:sz w:val="28"/>
          <w:szCs w:val="28"/>
        </w:rPr>
        <w:t xml:space="preserve">необходимо </w:t>
      </w:r>
      <w:r w:rsidRPr="00D53F9B">
        <w:rPr>
          <w:rFonts w:ascii="Times New Roman" w:hAnsi="Times New Roman"/>
          <w:sz w:val="28"/>
          <w:szCs w:val="28"/>
        </w:rPr>
        <w:t xml:space="preserve">уделить игре минорных гамм гармонического и мелодического видов. </w:t>
      </w:r>
    </w:p>
    <w:p w:rsidR="003101C4" w:rsidRPr="00D53F9B" w:rsidRDefault="003101C4" w:rsidP="000A520F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Гаммы  </w:t>
      </w:r>
      <w:proofErr w:type="spellStart"/>
      <w:r w:rsidRPr="00D53F9B">
        <w:rPr>
          <w:rFonts w:ascii="Times New Roman" w:hAnsi="Times New Roman"/>
          <w:sz w:val="28"/>
          <w:szCs w:val="28"/>
        </w:rPr>
        <w:t>двухоктавные</w:t>
      </w:r>
      <w:proofErr w:type="spellEnd"/>
      <w:r w:rsidRPr="00D53F9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Fis</w:t>
      </w:r>
      <w:proofErr w:type="spellEnd"/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fis</w:t>
      </w:r>
      <w:proofErr w:type="spellEnd"/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натуральный</w:t>
      </w:r>
      <w:proofErr w:type="gramEnd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гармониче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мелодический)</w:t>
      </w:r>
      <w:r w:rsidR="00020B9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3101C4" w:rsidRPr="00D53F9B" w:rsidRDefault="003101C4" w:rsidP="000A520F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4 этю</w:t>
      </w:r>
      <w:r w:rsidR="00F315CB">
        <w:rPr>
          <w:rFonts w:ascii="Times New Roman" w:hAnsi="Times New Roman"/>
          <w:sz w:val="28"/>
          <w:szCs w:val="28"/>
        </w:rPr>
        <w:t>да до</w:t>
      </w:r>
      <w:r w:rsidR="006E4D85">
        <w:rPr>
          <w:rFonts w:ascii="Times New Roman" w:hAnsi="Times New Roman"/>
          <w:sz w:val="28"/>
          <w:szCs w:val="28"/>
        </w:rPr>
        <w:t xml:space="preserve"> трёх</w:t>
      </w:r>
      <w:r w:rsidR="00F315CB">
        <w:rPr>
          <w:rFonts w:ascii="Times New Roman" w:hAnsi="Times New Roman"/>
          <w:sz w:val="28"/>
          <w:szCs w:val="28"/>
        </w:rPr>
        <w:t xml:space="preserve"> </w:t>
      </w:r>
      <w:r w:rsidR="00020B97">
        <w:rPr>
          <w:rFonts w:ascii="Times New Roman" w:hAnsi="Times New Roman"/>
          <w:sz w:val="28"/>
          <w:szCs w:val="28"/>
        </w:rPr>
        <w:t>знаков при ключе</w:t>
      </w:r>
      <w:r w:rsidRPr="00D53F9B">
        <w:rPr>
          <w:rFonts w:ascii="Times New Roman" w:hAnsi="Times New Roman"/>
          <w:sz w:val="28"/>
          <w:szCs w:val="28"/>
        </w:rPr>
        <w:t xml:space="preserve"> на различные виды техники.</w:t>
      </w:r>
    </w:p>
    <w:p w:rsidR="00AE5EFE" w:rsidRPr="00AE5EFE" w:rsidRDefault="003101C4" w:rsidP="000A520F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8-10 пьес раз</w:t>
      </w:r>
      <w:r w:rsidR="00163969">
        <w:rPr>
          <w:rFonts w:ascii="Times New Roman" w:hAnsi="Times New Roman"/>
          <w:sz w:val="28"/>
          <w:szCs w:val="28"/>
        </w:rPr>
        <w:t>лич</w:t>
      </w:r>
      <w:r w:rsidRPr="00D53F9B">
        <w:rPr>
          <w:rFonts w:ascii="Times New Roman" w:hAnsi="Times New Roman"/>
          <w:sz w:val="28"/>
          <w:szCs w:val="28"/>
        </w:rPr>
        <w:t>ного характера, включая переложения зарубежных и отечественных композиторов.</w:t>
      </w:r>
    </w:p>
    <w:p w:rsidR="00AE5EFE" w:rsidRPr="0035566E" w:rsidRDefault="003101C4" w:rsidP="009A5CF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Чтение нот с листа. Подбор по слуху. </w:t>
      </w:r>
    </w:p>
    <w:p w:rsidR="00AE5EFE" w:rsidRPr="0036081C" w:rsidRDefault="00AE5EFE" w:rsidP="00AE5EFE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36081C"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исполнить:</w:t>
      </w:r>
      <w:r w:rsidRPr="0036081C">
        <w:rPr>
          <w:rFonts w:ascii="Times New Roman" w:eastAsia="Times New Roman" w:hAnsi="Times New Roman"/>
          <w:sz w:val="28"/>
          <w:szCs w:val="28"/>
        </w:rPr>
        <w:t xml:space="preserve">   </w:t>
      </w:r>
    </w:p>
    <w:p w:rsidR="00AE5EFE" w:rsidRPr="0036081C" w:rsidRDefault="00AE5EFE" w:rsidP="00AE5EFE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sz w:val="28"/>
          <w:szCs w:val="28"/>
        </w:rPr>
        <w:tab/>
      </w:r>
      <w:r w:rsidRPr="0036081C"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D827ED">
        <w:rPr>
          <w:rFonts w:ascii="Times New Roman" w:eastAsia="Times New Roman" w:hAnsi="Times New Roman"/>
          <w:b/>
          <w:i/>
          <w:sz w:val="28"/>
          <w:szCs w:val="28"/>
        </w:rPr>
        <w:t>7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AE5EFE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AE5EFE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9A5CF3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–</w:t>
            </w:r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а</w:t>
            </w:r>
            <w:proofErr w:type="gramEnd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(</w:t>
            </w:r>
            <w:r w:rsidR="009A5CF3">
              <w:rPr>
                <w:rFonts w:ascii="Times New Roman" w:eastAsia="Times New Roman" w:hAnsi="Times New Roman"/>
                <w:sz w:val="28"/>
                <w:szCs w:val="28"/>
              </w:rPr>
              <w:t xml:space="preserve">этюд два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произведения).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E5EFE" w:rsidRDefault="00AE5EFE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технический зачет </w:t>
            </w:r>
          </w:p>
          <w:p w:rsidR="00AE5EFE" w:rsidRDefault="00AE5EFE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(одна гамма, один этюд</w:t>
            </w:r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, читка с листа знание муз</w:t>
            </w:r>
            <w:proofErr w:type="gramStart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  <w:proofErr w:type="gramEnd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Start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т</w:t>
            </w:r>
            <w:proofErr w:type="gramEnd"/>
            <w:r w:rsidR="002661D7">
              <w:rPr>
                <w:rFonts w:ascii="Times New Roman" w:eastAsia="Times New Roman" w:hAnsi="Times New Roman"/>
                <w:sz w:val="28"/>
                <w:szCs w:val="28"/>
              </w:rPr>
              <w:t>ерминов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AE5EFE" w:rsidRDefault="00AE5EFE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AE5EFE" w:rsidRDefault="00AE5EFE" w:rsidP="002661D7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</w:t>
            </w:r>
            <w:r w:rsidR="009A5CF3">
              <w:rPr>
                <w:rFonts w:ascii="Times New Roman" w:eastAsia="Times New Roman" w:hAnsi="Times New Roman"/>
                <w:sz w:val="28"/>
                <w:szCs w:val="28"/>
              </w:rPr>
              <w:t xml:space="preserve"> можно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3101C4" w:rsidRPr="00D53F9B" w:rsidRDefault="003101C4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101C4" w:rsidRPr="00D53F9B" w:rsidRDefault="003101C4" w:rsidP="00D53F9B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F315CB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F315CB" w:rsidRPr="00F315CB" w:rsidRDefault="00F315CB" w:rsidP="00F315CB">
      <w:pPr>
        <w:spacing w:after="0" w:line="360" w:lineRule="auto"/>
        <w:ind w:firstLine="709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F315C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1</w:t>
      </w:r>
    </w:p>
    <w:p w:rsidR="003101C4" w:rsidRPr="00D53F9B" w:rsidRDefault="00F315CB" w:rsidP="00F315C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В.Котельников  «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Детский концерт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»</w:t>
      </w:r>
    </w:p>
    <w:p w:rsidR="003101C4" w:rsidRDefault="00F315CB" w:rsidP="00F315C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Заставил меня муж 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парну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банюшку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топить», обр.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</w:p>
    <w:p w:rsidR="00F315CB" w:rsidRPr="00F315CB" w:rsidRDefault="00F315CB" w:rsidP="00F315CB">
      <w:pPr>
        <w:spacing w:after="0" w:line="360" w:lineRule="auto"/>
        <w:ind w:firstLine="709"/>
        <w:jc w:val="both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F315C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3101C4" w:rsidRPr="00D53F9B" w:rsidRDefault="00F315CB" w:rsidP="00F315C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Русская народная песня «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Посе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ю лебеду на берегу», обр.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Вязьмина</w:t>
      </w:r>
      <w:proofErr w:type="spellEnd"/>
    </w:p>
    <w:p w:rsidR="003101C4" w:rsidRPr="00D53F9B" w:rsidRDefault="00F315CB" w:rsidP="00F315C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П.Чайковский Гавот из балета «Спящая красавица»</w:t>
      </w:r>
    </w:p>
    <w:p w:rsidR="00AE5EFE" w:rsidRPr="0035566E" w:rsidRDefault="00AE5EFE" w:rsidP="00F315CB">
      <w:pPr>
        <w:spacing w:after="0" w:line="360" w:lineRule="auto"/>
        <w:ind w:firstLine="709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AE5EFE" w:rsidRPr="00AE5EFE" w:rsidRDefault="003101C4" w:rsidP="00AE5EFE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переводного экзамена</w:t>
      </w:r>
      <w:r w:rsidR="00F315CB">
        <w:rPr>
          <w:rFonts w:ascii="Times New Roman" w:hAnsi="Times New Roman"/>
          <w:b/>
          <w:sz w:val="28"/>
          <w:szCs w:val="28"/>
        </w:rPr>
        <w:t xml:space="preserve"> (зачет)</w:t>
      </w:r>
    </w:p>
    <w:p w:rsidR="00F315CB" w:rsidRPr="00F315CB" w:rsidRDefault="00F315CB" w:rsidP="00F315CB">
      <w:pPr>
        <w:spacing w:after="0" w:line="360" w:lineRule="auto"/>
        <w:ind w:firstLine="709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F315CB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1</w:t>
      </w:r>
    </w:p>
    <w:p w:rsidR="00AE5EFE" w:rsidRPr="00AE5EFE" w:rsidRDefault="00F315CB" w:rsidP="00F315CB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Д.Кабалевский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Полька</w:t>
      </w:r>
    </w:p>
    <w:p w:rsidR="00AE5EFE" w:rsidRPr="00AE5EFE" w:rsidRDefault="00F315CB" w:rsidP="00F315CB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Русская народная песня «Коробейники», обр.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</w:p>
    <w:p w:rsidR="003101C4" w:rsidRPr="00AE5EFE" w:rsidRDefault="00F315CB" w:rsidP="00F315CB">
      <w:pPr>
        <w:spacing w:after="0" w:line="36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Зверев А. Рондо в старинном стиле</w:t>
      </w:r>
    </w:p>
    <w:p w:rsidR="00F92A01" w:rsidRPr="00F92A01" w:rsidRDefault="00F92A01" w:rsidP="00F92A01">
      <w:pPr>
        <w:spacing w:after="0" w:line="360" w:lineRule="auto"/>
        <w:ind w:firstLine="709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3101C4" w:rsidRPr="00D53F9B" w:rsidRDefault="00F92A01" w:rsidP="00F315CB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И.С.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Бах</w:t>
      </w:r>
      <w:r w:rsidR="00AE5EFE" w:rsidRPr="00AE5EF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556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Рондо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3101C4" w:rsidRPr="00D53F9B" w:rsidRDefault="00F92A01" w:rsidP="00F315CB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Л.Делиб Пиццикато из балета «Сильвия»</w:t>
      </w:r>
    </w:p>
    <w:p w:rsidR="00AE5EFE" w:rsidRPr="00E62F03" w:rsidRDefault="00F92A01" w:rsidP="00E62F03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В.Андреев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Гвардейский марш</w:t>
      </w:r>
    </w:p>
    <w:p w:rsidR="003101C4" w:rsidRPr="00D53F9B" w:rsidRDefault="003101C4" w:rsidP="00AE5EFE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 xml:space="preserve">Шестой класс </w:t>
      </w:r>
    </w:p>
    <w:p w:rsidR="003101C4" w:rsidRPr="00D53F9B" w:rsidRDefault="00163969" w:rsidP="00F92A0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Совершенствование </w:t>
      </w:r>
      <w:r w:rsidR="003101C4" w:rsidRPr="00D53F9B">
        <w:rPr>
          <w:rFonts w:ascii="Times New Roman" w:hAnsi="Times New Roman"/>
          <w:sz w:val="28"/>
          <w:szCs w:val="28"/>
        </w:rPr>
        <w:t xml:space="preserve">всех ранее изученных приемов. При необходимости </w:t>
      </w:r>
      <w:r>
        <w:rPr>
          <w:rFonts w:ascii="Times New Roman" w:hAnsi="Times New Roman"/>
          <w:sz w:val="28"/>
          <w:szCs w:val="28"/>
        </w:rPr>
        <w:t xml:space="preserve">- </w:t>
      </w:r>
      <w:r w:rsidR="003101C4" w:rsidRPr="00D53F9B">
        <w:rPr>
          <w:rFonts w:ascii="Times New Roman" w:hAnsi="Times New Roman"/>
          <w:sz w:val="28"/>
          <w:szCs w:val="28"/>
        </w:rPr>
        <w:t xml:space="preserve">работа над  новыми приемами и штрихами. Развитие аппликатурной грамотности. Умение самостоятельно разбираться  в основных элементах фразировки (мотив, фраза, предложение, </w:t>
      </w:r>
      <w:r>
        <w:rPr>
          <w:rFonts w:ascii="Times New Roman" w:hAnsi="Times New Roman"/>
          <w:sz w:val="28"/>
          <w:szCs w:val="28"/>
        </w:rPr>
        <w:t>период и т.д.</w:t>
      </w:r>
      <w:r w:rsidR="003101C4" w:rsidRPr="00D53F9B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.</w:t>
      </w:r>
    </w:p>
    <w:p w:rsidR="003101C4" w:rsidRPr="00D53F9B" w:rsidRDefault="003101C4" w:rsidP="00F92A0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В течение </w:t>
      </w:r>
      <w:r w:rsidR="00693862">
        <w:rPr>
          <w:rFonts w:ascii="Times New Roman" w:hAnsi="Times New Roman"/>
          <w:sz w:val="28"/>
          <w:szCs w:val="28"/>
        </w:rPr>
        <w:t>шестого</w:t>
      </w:r>
      <w:r w:rsidRPr="00D53F9B">
        <w:rPr>
          <w:rFonts w:ascii="Times New Roman" w:hAnsi="Times New Roman"/>
          <w:sz w:val="28"/>
          <w:szCs w:val="28"/>
        </w:rPr>
        <w:t xml:space="preserve"> года обучения ученик должен пройти:</w:t>
      </w:r>
    </w:p>
    <w:p w:rsidR="003101C4" w:rsidRPr="00D53F9B" w:rsidRDefault="00F92A01" w:rsidP="00F92A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у</w:t>
      </w:r>
      <w:r w:rsidR="003101C4" w:rsidRPr="00D53F9B">
        <w:rPr>
          <w:rFonts w:ascii="Times New Roman" w:hAnsi="Times New Roman"/>
          <w:sz w:val="28"/>
          <w:szCs w:val="28"/>
        </w:rPr>
        <w:t>пражнения, необходимые для дал</w:t>
      </w:r>
      <w:r w:rsidR="00693862">
        <w:rPr>
          <w:rFonts w:ascii="Times New Roman" w:hAnsi="Times New Roman"/>
          <w:sz w:val="28"/>
          <w:szCs w:val="28"/>
        </w:rPr>
        <w:t>ьнейшего совершенствования игры;</w:t>
      </w:r>
    </w:p>
    <w:p w:rsidR="003101C4" w:rsidRPr="00D53F9B" w:rsidRDefault="00693862" w:rsidP="00F92A01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д</w:t>
      </w:r>
      <w:r w:rsidR="003101C4" w:rsidRPr="00D53F9B">
        <w:rPr>
          <w:rFonts w:ascii="Times New Roman" w:hAnsi="Times New Roman"/>
          <w:sz w:val="28"/>
          <w:szCs w:val="28"/>
        </w:rPr>
        <w:t>вухоктавные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 xml:space="preserve"> гаммы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натуральный</w:t>
      </w:r>
      <w:proofErr w:type="gram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гармониче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ский, мелодический)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</w:t>
      </w:r>
    </w:p>
    <w:p w:rsidR="003101C4" w:rsidRPr="00D53F9B" w:rsidRDefault="003101C4" w:rsidP="00F92A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4 этюда до  </w:t>
      </w:r>
      <w:r w:rsidR="00963C51">
        <w:rPr>
          <w:rFonts w:ascii="Times New Roman" w:hAnsi="Times New Roman"/>
          <w:sz w:val="28"/>
          <w:szCs w:val="28"/>
        </w:rPr>
        <w:t xml:space="preserve"> трёх</w:t>
      </w:r>
      <w:r w:rsidRPr="00D53F9B">
        <w:rPr>
          <w:rFonts w:ascii="Times New Roman" w:hAnsi="Times New Roman"/>
          <w:sz w:val="28"/>
          <w:szCs w:val="28"/>
        </w:rPr>
        <w:t xml:space="preserve"> знаков при </w:t>
      </w:r>
      <w:r w:rsidR="00693862">
        <w:rPr>
          <w:rFonts w:ascii="Times New Roman" w:hAnsi="Times New Roman"/>
          <w:sz w:val="28"/>
          <w:szCs w:val="28"/>
        </w:rPr>
        <w:t>ключе на различные виды техники;</w:t>
      </w:r>
    </w:p>
    <w:p w:rsidR="003101C4" w:rsidRPr="00D53F9B" w:rsidRDefault="00F92A01" w:rsidP="00F92A0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8-10 пьес различ</w:t>
      </w:r>
      <w:r w:rsidR="00693862">
        <w:rPr>
          <w:rFonts w:ascii="Times New Roman" w:hAnsi="Times New Roman"/>
          <w:sz w:val="28"/>
          <w:szCs w:val="28"/>
        </w:rPr>
        <w:t>н</w:t>
      </w:r>
      <w:r w:rsidR="003101C4" w:rsidRPr="00D53F9B">
        <w:rPr>
          <w:rFonts w:ascii="Times New Roman" w:hAnsi="Times New Roman"/>
          <w:sz w:val="28"/>
          <w:szCs w:val="28"/>
        </w:rPr>
        <w:t>ого характера, включая переложения зарубежных и отечественных композиторов.</w:t>
      </w:r>
    </w:p>
    <w:p w:rsidR="003101C4" w:rsidRDefault="003101C4" w:rsidP="00F92A0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Чтение нот с листа. Подбор по слуху.</w:t>
      </w:r>
      <w:r w:rsidRPr="00D53F9B">
        <w:rPr>
          <w:rFonts w:ascii="Times New Roman" w:hAnsi="Times New Roman"/>
          <w:b/>
          <w:sz w:val="28"/>
          <w:szCs w:val="28"/>
        </w:rPr>
        <w:t xml:space="preserve"> </w:t>
      </w:r>
    </w:p>
    <w:p w:rsidR="00E62F03" w:rsidRPr="00D53F9B" w:rsidRDefault="00E62F03" w:rsidP="00F92A0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4F5620" w:rsidRDefault="004F5620" w:rsidP="004F562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исполнить:</w:t>
      </w:r>
    </w:p>
    <w:p w:rsidR="004F5620" w:rsidRDefault="004F5620" w:rsidP="004F5620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 w:rsidRPr="003E11EA"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D827ED">
        <w:rPr>
          <w:rFonts w:ascii="Times New Roman" w:eastAsia="Times New Roman" w:hAnsi="Times New Roman"/>
          <w:b/>
          <w:i/>
          <w:sz w:val="28"/>
          <w:szCs w:val="28"/>
        </w:rPr>
        <w:t>8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963C51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</w:t>
            </w:r>
            <w:r w:rsidR="00963C51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(</w:t>
            </w:r>
            <w:r w:rsidR="00963C51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 произведения</w:t>
            </w:r>
            <w:r w:rsidR="001B1D86">
              <w:rPr>
                <w:rFonts w:ascii="Times New Roman" w:eastAsia="Times New Roman" w:hAnsi="Times New Roman"/>
                <w:sz w:val="28"/>
                <w:szCs w:val="28"/>
              </w:rPr>
              <w:t>, можно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Март – технический зачет (одна гамма,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один этюд, чтение нот с листа, </w:t>
            </w:r>
            <w:r w:rsidR="001E0651">
              <w:rPr>
                <w:rFonts w:ascii="Times New Roman" w:eastAsia="Times New Roman" w:hAnsi="Times New Roman"/>
                <w:sz w:val="28"/>
                <w:szCs w:val="28"/>
              </w:rPr>
              <w:t>знание муз</w:t>
            </w:r>
            <w:proofErr w:type="gramStart"/>
            <w:r w:rsidR="001E0651">
              <w:rPr>
                <w:rFonts w:ascii="Times New Roman" w:eastAsia="Times New Roman" w:hAnsi="Times New Roman"/>
                <w:sz w:val="28"/>
                <w:szCs w:val="28"/>
              </w:rPr>
              <w:t>.</w:t>
            </w:r>
            <w:proofErr w:type="gramEnd"/>
            <w:r w:rsidR="001E0651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gramStart"/>
            <w:r w:rsidR="001E0651">
              <w:rPr>
                <w:rFonts w:ascii="Times New Roman" w:eastAsia="Times New Roman" w:hAnsi="Times New Roman"/>
                <w:sz w:val="28"/>
                <w:szCs w:val="28"/>
              </w:rPr>
              <w:t>т</w:t>
            </w:r>
            <w:proofErr w:type="gramEnd"/>
            <w:r w:rsidR="001E0651">
              <w:rPr>
                <w:rFonts w:ascii="Times New Roman" w:eastAsia="Times New Roman" w:hAnsi="Times New Roman"/>
                <w:sz w:val="28"/>
                <w:szCs w:val="28"/>
              </w:rPr>
              <w:t>ерминов.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</w:t>
            </w:r>
            <w:r w:rsidR="001B1D86">
              <w:rPr>
                <w:rFonts w:ascii="Times New Roman" w:eastAsia="Times New Roman" w:hAnsi="Times New Roman"/>
                <w:sz w:val="28"/>
                <w:szCs w:val="28"/>
              </w:rPr>
              <w:t xml:space="preserve">, одно </w:t>
            </w:r>
            <w:proofErr w:type="spellStart"/>
            <w:r w:rsidR="001B1D86">
              <w:rPr>
                <w:rFonts w:ascii="Times New Roman" w:eastAsia="Times New Roman" w:hAnsi="Times New Roman"/>
                <w:sz w:val="28"/>
                <w:szCs w:val="28"/>
              </w:rPr>
              <w:t>поизведение</w:t>
            </w:r>
            <w:proofErr w:type="spellEnd"/>
            <w:r w:rsidR="001B1D86">
              <w:rPr>
                <w:rFonts w:ascii="Times New Roman" w:eastAsia="Times New Roman" w:hAnsi="Times New Roman"/>
                <w:sz w:val="28"/>
                <w:szCs w:val="28"/>
              </w:rPr>
              <w:t xml:space="preserve"> можно заменить этюдом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3101C4" w:rsidRPr="00D53F9B" w:rsidRDefault="003101C4" w:rsidP="00D53F9B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101C4" w:rsidRPr="00D53F9B" w:rsidRDefault="003101C4" w:rsidP="00D53F9B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F92A01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F92A01" w:rsidRPr="00F92A01" w:rsidRDefault="00F92A01" w:rsidP="00E114AE">
      <w:pPr>
        <w:spacing w:after="0" w:line="360" w:lineRule="auto"/>
        <w:ind w:firstLine="709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F92A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1</w:t>
      </w:r>
    </w:p>
    <w:p w:rsidR="003101C4" w:rsidRPr="00D53F9B" w:rsidRDefault="0035566E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Бах И.- С. Гавот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из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партиты </w:t>
      </w:r>
      <w:r w:rsidR="00E114A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E</w:t>
      </w:r>
      <w:r w:rsidR="00E114AE" w:rsidRPr="00E114A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</w:t>
      </w:r>
      <w:proofErr w:type="spellStart"/>
      <w:r w:rsidR="00E114AE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dur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 скрипки</w:t>
      </w:r>
    </w:p>
    <w:p w:rsidR="00E114AE" w:rsidRDefault="00E114AE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«Винят меня в народе», о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бр. А. 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Шалова</w:t>
      </w:r>
      <w:proofErr w:type="spellEnd"/>
    </w:p>
    <w:p w:rsidR="00E114AE" w:rsidRDefault="00F92A01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F92A01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Вариант 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2</w:t>
      </w:r>
    </w:p>
    <w:p w:rsidR="00E114AE" w:rsidRDefault="00E114AE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Дакен</w:t>
      </w:r>
      <w:proofErr w:type="spellEnd"/>
      <w:r w:rsidR="004F5620" w:rsidRPr="003556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«Кукушка»</w:t>
      </w:r>
    </w:p>
    <w:p w:rsidR="004F5620" w:rsidRPr="00E114AE" w:rsidRDefault="00E114AE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Русская народная песня «Кольцо души девицы», о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бр. А. 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лова</w:t>
      </w:r>
      <w:proofErr w:type="spellEnd"/>
    </w:p>
    <w:p w:rsidR="003101C4" w:rsidRPr="004F5620" w:rsidRDefault="003101C4" w:rsidP="004F56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переводно</w:t>
      </w:r>
      <w:r w:rsidR="00E114AE">
        <w:rPr>
          <w:rFonts w:ascii="Times New Roman" w:hAnsi="Times New Roman"/>
          <w:b/>
          <w:sz w:val="28"/>
          <w:szCs w:val="28"/>
        </w:rPr>
        <w:t>го экзамена (зачета)</w:t>
      </w:r>
    </w:p>
    <w:p w:rsidR="00E114AE" w:rsidRPr="00713F09" w:rsidRDefault="00E114AE" w:rsidP="00E114AE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713F09">
        <w:rPr>
          <w:rFonts w:ascii="Times New Roman" w:hAnsi="Times New Roman"/>
          <w:i/>
          <w:sz w:val="28"/>
          <w:szCs w:val="28"/>
        </w:rPr>
        <w:t>Вариант 1</w:t>
      </w:r>
    </w:p>
    <w:p w:rsidR="003101C4" w:rsidRPr="00D53F9B" w:rsidRDefault="00693862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hAnsi="Times New Roman"/>
          <w:sz w:val="28"/>
          <w:szCs w:val="28"/>
        </w:rPr>
        <w:t>И.С.Бах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Концерт a-</w:t>
      </w:r>
      <w:proofErr w:type="spellStart"/>
      <w:r w:rsidR="003101C4" w:rsidRPr="00D53F9B">
        <w:rPr>
          <w:rFonts w:ascii="Times New Roman" w:hAnsi="Times New Roman"/>
          <w:sz w:val="28"/>
          <w:szCs w:val="28"/>
        </w:rPr>
        <w:t>moll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>, 1 часть</w:t>
      </w:r>
    </w:p>
    <w:p w:rsidR="003101C4" w:rsidRPr="00D53F9B" w:rsidRDefault="00693862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В.Андреев </w:t>
      </w:r>
      <w:r w:rsidR="001639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Румынская песня и чардаш</w:t>
      </w:r>
    </w:p>
    <w:p w:rsidR="003101C4" w:rsidRDefault="00693862" w:rsidP="00E114AE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Тростянский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Кадриль</w:t>
      </w:r>
    </w:p>
    <w:p w:rsidR="00713F09" w:rsidRPr="00713F09" w:rsidRDefault="00713F09" w:rsidP="00713F09">
      <w:pPr>
        <w:spacing w:after="0" w:line="360" w:lineRule="auto"/>
        <w:ind w:firstLine="709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Вариант 2</w:t>
      </w:r>
    </w:p>
    <w:p w:rsidR="003101C4" w:rsidRPr="00D53F9B" w:rsidRDefault="00713F09" w:rsidP="00713F09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Н.Будашкин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Концертные вариации н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тему русской народ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ной песни «Вот мчится  тройка почтовая»</w:t>
      </w:r>
    </w:p>
    <w:p w:rsidR="003101C4" w:rsidRPr="00D53F9B" w:rsidRDefault="00713F09" w:rsidP="00713F09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Е.Тростянский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«Гротеск и размышление»</w:t>
      </w:r>
    </w:p>
    <w:p w:rsidR="003101C4" w:rsidRPr="004A7145" w:rsidRDefault="003101C4" w:rsidP="004A7145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Б.Троя</w:t>
      </w:r>
      <w:r w:rsidR="004A714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новский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</w:t>
      </w:r>
      <w:proofErr w:type="gram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Уральская</w:t>
      </w:r>
      <w:proofErr w:type="gramEnd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плясовая»</w:t>
      </w:r>
    </w:p>
    <w:p w:rsidR="003101C4" w:rsidRPr="00D53F9B" w:rsidRDefault="003101C4" w:rsidP="004F5620">
      <w:pPr>
        <w:spacing w:before="100" w:beforeAutospacing="1" w:after="0" w:line="360" w:lineRule="auto"/>
        <w:ind w:firstLine="708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Седьмой класс </w:t>
      </w:r>
    </w:p>
    <w:p w:rsidR="003101C4" w:rsidRPr="00D53F9B" w:rsidRDefault="003101C4" w:rsidP="004A714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Совершенствование всех ранее ос</w:t>
      </w:r>
      <w:r w:rsidR="004A7145">
        <w:rPr>
          <w:rFonts w:ascii="Times New Roman" w:hAnsi="Times New Roman"/>
          <w:sz w:val="28"/>
          <w:szCs w:val="28"/>
        </w:rPr>
        <w:t>военных  учеником  музыкально-</w:t>
      </w:r>
      <w:r w:rsidRPr="00D53F9B">
        <w:rPr>
          <w:rFonts w:ascii="Times New Roman" w:hAnsi="Times New Roman"/>
          <w:sz w:val="28"/>
          <w:szCs w:val="28"/>
        </w:rPr>
        <w:t xml:space="preserve">исполнительских </w:t>
      </w:r>
      <w:r w:rsidR="004A7145">
        <w:rPr>
          <w:rFonts w:ascii="Times New Roman" w:hAnsi="Times New Roman"/>
          <w:sz w:val="28"/>
          <w:szCs w:val="28"/>
        </w:rPr>
        <w:t xml:space="preserve">умений и </w:t>
      </w:r>
      <w:r w:rsidRPr="00D53F9B">
        <w:rPr>
          <w:rFonts w:ascii="Times New Roman" w:hAnsi="Times New Roman"/>
          <w:sz w:val="28"/>
          <w:szCs w:val="28"/>
        </w:rPr>
        <w:t xml:space="preserve">навыков игры на инструменте должно проходить  в тесной связи с развитием его общего культурного уровня, его стремлением к творческой самостоятельности, </w:t>
      </w:r>
      <w:r w:rsidR="00163969">
        <w:rPr>
          <w:rFonts w:ascii="Times New Roman" w:hAnsi="Times New Roman"/>
          <w:sz w:val="28"/>
          <w:szCs w:val="28"/>
        </w:rPr>
        <w:t xml:space="preserve">активности, в связи с этим </w:t>
      </w:r>
      <w:r w:rsidRPr="00D53F9B">
        <w:rPr>
          <w:rFonts w:ascii="Times New Roman" w:hAnsi="Times New Roman"/>
          <w:sz w:val="28"/>
          <w:szCs w:val="28"/>
        </w:rPr>
        <w:t xml:space="preserve">в </w:t>
      </w:r>
      <w:r w:rsidR="00163969">
        <w:rPr>
          <w:rFonts w:ascii="Times New Roman" w:hAnsi="Times New Roman"/>
          <w:sz w:val="28"/>
          <w:szCs w:val="28"/>
        </w:rPr>
        <w:lastRenderedPageBreak/>
        <w:t xml:space="preserve">исполнительскую </w:t>
      </w:r>
      <w:r w:rsidRPr="00D53F9B">
        <w:rPr>
          <w:rFonts w:ascii="Times New Roman" w:hAnsi="Times New Roman"/>
          <w:sz w:val="28"/>
          <w:szCs w:val="28"/>
        </w:rPr>
        <w:t xml:space="preserve">программу </w:t>
      </w:r>
      <w:r w:rsidR="00163969">
        <w:rPr>
          <w:rFonts w:ascii="Times New Roman" w:hAnsi="Times New Roman"/>
          <w:sz w:val="28"/>
          <w:szCs w:val="28"/>
        </w:rPr>
        <w:t xml:space="preserve">желательно включить </w:t>
      </w:r>
      <w:r w:rsidRPr="00D53F9B">
        <w:rPr>
          <w:rFonts w:ascii="Times New Roman" w:hAnsi="Times New Roman"/>
          <w:sz w:val="28"/>
          <w:szCs w:val="28"/>
        </w:rPr>
        <w:t>одну самост</w:t>
      </w:r>
      <w:r w:rsidR="00163969">
        <w:rPr>
          <w:rFonts w:ascii="Times New Roman" w:hAnsi="Times New Roman"/>
          <w:sz w:val="28"/>
          <w:szCs w:val="28"/>
        </w:rPr>
        <w:t>оятельно выученную пьесу среднего</w:t>
      </w:r>
      <w:r w:rsidRPr="00D53F9B">
        <w:rPr>
          <w:rFonts w:ascii="Times New Roman" w:hAnsi="Times New Roman"/>
          <w:sz w:val="28"/>
          <w:szCs w:val="28"/>
        </w:rPr>
        <w:t xml:space="preserve"> </w:t>
      </w:r>
      <w:r w:rsidR="00163969">
        <w:rPr>
          <w:rFonts w:ascii="Times New Roman" w:hAnsi="Times New Roman"/>
          <w:sz w:val="28"/>
          <w:szCs w:val="28"/>
        </w:rPr>
        <w:t>уровня</w:t>
      </w:r>
      <w:r w:rsidRPr="00D53F9B">
        <w:rPr>
          <w:rFonts w:ascii="Times New Roman" w:hAnsi="Times New Roman"/>
          <w:sz w:val="28"/>
          <w:szCs w:val="28"/>
        </w:rPr>
        <w:t xml:space="preserve"> сложности.</w:t>
      </w:r>
    </w:p>
    <w:p w:rsidR="003101C4" w:rsidRPr="00D53F9B" w:rsidRDefault="003101C4" w:rsidP="004A7145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Разнообразная по стилям, жанрам учебная  программа должна </w:t>
      </w:r>
      <w:r w:rsidR="00163969">
        <w:rPr>
          <w:rFonts w:ascii="Times New Roman" w:hAnsi="Times New Roman"/>
          <w:sz w:val="28"/>
          <w:szCs w:val="28"/>
        </w:rPr>
        <w:t>основываться на произведениях, включающих</w:t>
      </w:r>
      <w:r w:rsidRPr="00D53F9B">
        <w:rPr>
          <w:rFonts w:ascii="Times New Roman" w:hAnsi="Times New Roman"/>
          <w:sz w:val="28"/>
          <w:szCs w:val="28"/>
        </w:rPr>
        <w:t xml:space="preserve"> все ранее освоенные приемы  игры, штрихи, их комбинированные варианты.</w:t>
      </w:r>
    </w:p>
    <w:p w:rsidR="003101C4" w:rsidRDefault="003101C4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Игра гамм</w:t>
      </w:r>
      <w:r w:rsidR="00693862">
        <w:rPr>
          <w:rFonts w:ascii="Times New Roman" w:hAnsi="Times New Roman"/>
          <w:sz w:val="28"/>
          <w:szCs w:val="28"/>
        </w:rPr>
        <w:t xml:space="preserve">, </w:t>
      </w:r>
      <w:r w:rsidR="00693862" w:rsidRPr="00D53F9B">
        <w:rPr>
          <w:rFonts w:ascii="Times New Roman" w:hAnsi="Times New Roman"/>
          <w:sz w:val="28"/>
          <w:szCs w:val="28"/>
        </w:rPr>
        <w:t>направленная на стабилизацию всех ранее освоенных штрихов и приемов</w:t>
      </w:r>
      <w:r w:rsidR="00693862">
        <w:rPr>
          <w:rFonts w:ascii="Times New Roman" w:hAnsi="Times New Roman"/>
          <w:sz w:val="28"/>
          <w:szCs w:val="28"/>
        </w:rPr>
        <w:t>,</w:t>
      </w:r>
      <w:r w:rsidRPr="00D53F9B">
        <w:rPr>
          <w:rFonts w:ascii="Times New Roman" w:hAnsi="Times New Roman"/>
          <w:sz w:val="28"/>
          <w:szCs w:val="28"/>
        </w:rPr>
        <w:t xml:space="preserve"> должна иметь четкую, последовательную схему по пр</w:t>
      </w:r>
      <w:r w:rsidR="00693862">
        <w:rPr>
          <w:rFonts w:ascii="Times New Roman" w:hAnsi="Times New Roman"/>
          <w:sz w:val="28"/>
          <w:szCs w:val="28"/>
        </w:rPr>
        <w:t xml:space="preserve">инципу </w:t>
      </w:r>
      <w:r w:rsidR="00163969">
        <w:rPr>
          <w:rFonts w:ascii="Times New Roman" w:hAnsi="Times New Roman"/>
          <w:sz w:val="28"/>
          <w:szCs w:val="28"/>
        </w:rPr>
        <w:t>последовательного развития технического мастерства.</w:t>
      </w:r>
      <w:r w:rsidRPr="00D53F9B">
        <w:rPr>
          <w:rFonts w:ascii="Times New Roman" w:hAnsi="Times New Roman"/>
          <w:sz w:val="28"/>
          <w:szCs w:val="28"/>
        </w:rPr>
        <w:t xml:space="preserve"> </w:t>
      </w:r>
    </w:p>
    <w:p w:rsidR="00693862" w:rsidRPr="00D53F9B" w:rsidRDefault="00693862" w:rsidP="00693862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В течение </w:t>
      </w:r>
      <w:r>
        <w:rPr>
          <w:rFonts w:ascii="Times New Roman" w:hAnsi="Times New Roman"/>
          <w:sz w:val="28"/>
          <w:szCs w:val="28"/>
        </w:rPr>
        <w:t>седьмого</w:t>
      </w:r>
      <w:r w:rsidRPr="00D53F9B">
        <w:rPr>
          <w:rFonts w:ascii="Times New Roman" w:hAnsi="Times New Roman"/>
          <w:sz w:val="28"/>
          <w:szCs w:val="28"/>
        </w:rPr>
        <w:t xml:space="preserve"> года обучения ученик должен пройти:</w:t>
      </w:r>
    </w:p>
    <w:p w:rsidR="00693862" w:rsidRPr="00D53F9B" w:rsidRDefault="00693862" w:rsidP="0069386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Pr="00D53F9B">
        <w:rPr>
          <w:rFonts w:ascii="Times New Roman" w:hAnsi="Times New Roman"/>
          <w:sz w:val="28"/>
          <w:szCs w:val="28"/>
        </w:rPr>
        <w:t>пражнения, необходимые для дал</w:t>
      </w:r>
      <w:r>
        <w:rPr>
          <w:rFonts w:ascii="Times New Roman" w:hAnsi="Times New Roman"/>
          <w:sz w:val="28"/>
          <w:szCs w:val="28"/>
        </w:rPr>
        <w:t>ьнейшего совершенствования игры;</w:t>
      </w:r>
    </w:p>
    <w:p w:rsidR="003101C4" w:rsidRPr="00D53F9B" w:rsidRDefault="00163969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 этюда, написанные в тональностях до </w:t>
      </w:r>
      <w:r w:rsidR="003101C4" w:rsidRPr="00D53F9B">
        <w:rPr>
          <w:rFonts w:ascii="Times New Roman" w:hAnsi="Times New Roman"/>
          <w:sz w:val="28"/>
          <w:szCs w:val="28"/>
        </w:rPr>
        <w:t>четырех знаков при к</w:t>
      </w:r>
      <w:r>
        <w:rPr>
          <w:rFonts w:ascii="Times New Roman" w:hAnsi="Times New Roman"/>
          <w:sz w:val="28"/>
          <w:szCs w:val="28"/>
        </w:rPr>
        <w:t>люче, на различные виды техники, при этом т</w:t>
      </w:r>
      <w:r w:rsidR="003101C4" w:rsidRPr="00D53F9B">
        <w:rPr>
          <w:rFonts w:ascii="Times New Roman" w:hAnsi="Times New Roman"/>
          <w:sz w:val="28"/>
          <w:szCs w:val="28"/>
        </w:rPr>
        <w:t>ребования к этюдам должны быть приближены к  требованиям</w:t>
      </w:r>
      <w:r w:rsidR="00693862">
        <w:rPr>
          <w:rFonts w:ascii="Times New Roman" w:hAnsi="Times New Roman"/>
          <w:sz w:val="28"/>
          <w:szCs w:val="28"/>
        </w:rPr>
        <w:t xml:space="preserve"> к художественным произведениям;</w:t>
      </w:r>
    </w:p>
    <w:p w:rsidR="003101C4" w:rsidRPr="00D53F9B" w:rsidRDefault="00693862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6-8 пьес различ</w:t>
      </w:r>
      <w:r w:rsidR="003101C4" w:rsidRPr="00D53F9B">
        <w:rPr>
          <w:rFonts w:ascii="Times New Roman" w:hAnsi="Times New Roman"/>
          <w:sz w:val="28"/>
          <w:szCs w:val="28"/>
        </w:rPr>
        <w:t>ного характера, включая переложения зарубежных и отечественных композиторов.</w:t>
      </w:r>
    </w:p>
    <w:p w:rsidR="004F5620" w:rsidRPr="00F84786" w:rsidRDefault="003101C4" w:rsidP="00F84786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hAnsi="Times New Roman"/>
          <w:sz w:val="28"/>
          <w:szCs w:val="28"/>
        </w:rPr>
        <w:t>Чтение нот с листа. Подбор по слуху.</w:t>
      </w:r>
      <w:r w:rsidR="00F84786">
        <w:rPr>
          <w:rFonts w:ascii="Times New Roman" w:hAnsi="Times New Roman"/>
          <w:sz w:val="28"/>
          <w:szCs w:val="28"/>
        </w:rPr>
        <w:t xml:space="preserve"> </w:t>
      </w:r>
      <w:r w:rsidR="00F84786">
        <w:rPr>
          <w:rFonts w:ascii="Times New Roman" w:eastAsia="Times New Roman" w:hAnsi="Times New Roman"/>
          <w:sz w:val="28"/>
          <w:szCs w:val="28"/>
          <w:lang w:eastAsia="ru-RU"/>
        </w:rPr>
        <w:t>Навыки простейшего транспонирования.</w:t>
      </w:r>
    </w:p>
    <w:p w:rsidR="005D2DD3" w:rsidRDefault="005D2DD3" w:rsidP="005D2DD3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За учебный год учащийся должен исполнить:</w:t>
      </w:r>
    </w:p>
    <w:p w:rsidR="005D2DD3" w:rsidRPr="0036081C" w:rsidRDefault="005D2DD3" w:rsidP="005D2DD3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 xml:space="preserve">Таблица </w:t>
      </w:r>
      <w:r w:rsidR="00D827ED">
        <w:rPr>
          <w:rFonts w:ascii="Times New Roman" w:eastAsia="Times New Roman" w:hAnsi="Times New Roman"/>
          <w:b/>
          <w:i/>
          <w:sz w:val="28"/>
          <w:szCs w:val="28"/>
        </w:rPr>
        <w:t>9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5D2DD3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2DD3" w:rsidRDefault="005D2DD3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2DD3" w:rsidRDefault="005D2DD3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5D2DD3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2DD3" w:rsidRDefault="005D2DD3" w:rsidP="00BB35E7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</w:t>
            </w:r>
            <w:r w:rsidR="00BB35E7">
              <w:rPr>
                <w:rFonts w:ascii="Times New Roman" w:eastAsia="Times New Roman" w:hAnsi="Times New Roman"/>
                <w:sz w:val="28"/>
                <w:szCs w:val="28"/>
              </w:rPr>
              <w:t>академический концерт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(</w:t>
            </w:r>
            <w:r w:rsidR="00BB35E7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разнохарактерных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произведения</w:t>
            </w:r>
            <w:proofErr w:type="gramStart"/>
            <w:r w:rsidR="00010A57">
              <w:rPr>
                <w:rFonts w:ascii="Times New Roman" w:eastAsia="Times New Roman" w:hAnsi="Times New Roman"/>
                <w:sz w:val="28"/>
                <w:szCs w:val="28"/>
              </w:rPr>
              <w:t>,м</w:t>
            </w:r>
            <w:proofErr w:type="gramEnd"/>
            <w:r w:rsidR="00010A57">
              <w:rPr>
                <w:rFonts w:ascii="Times New Roman" w:eastAsia="Times New Roman" w:hAnsi="Times New Roman"/>
                <w:sz w:val="28"/>
                <w:szCs w:val="28"/>
              </w:rPr>
              <w:t>ожно</w:t>
            </w:r>
            <w:proofErr w:type="spellEnd"/>
            <w:r w:rsidR="00010A57">
              <w:rPr>
                <w:rFonts w:ascii="Times New Roman" w:eastAsia="Times New Roman" w:hAnsi="Times New Roman"/>
                <w:sz w:val="28"/>
                <w:szCs w:val="28"/>
              </w:rPr>
              <w:t xml:space="preserve"> этюд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D2DD3" w:rsidRDefault="005D2DD3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Март –</w:t>
            </w:r>
            <w:r w:rsidR="00163969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зачет (одна гамма, один этюд, чтение нот с листа, подбор по слуху).</w:t>
            </w:r>
          </w:p>
          <w:p w:rsidR="005D2DD3" w:rsidRDefault="005D2DD3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экзамен (зачет) </w:t>
            </w:r>
          </w:p>
          <w:p w:rsidR="005D2DD3" w:rsidRDefault="005D2DD3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(3 разнохарактерных произведения, включая произведение крупной формы, виртуозное произведение, произведение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кантиленного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характера</w:t>
            </w:r>
            <w:proofErr w:type="gramStart"/>
            <w:r w:rsidR="00010A57">
              <w:rPr>
                <w:rFonts w:ascii="Times New Roman" w:eastAsia="Times New Roman" w:hAnsi="Times New Roman"/>
                <w:sz w:val="28"/>
                <w:szCs w:val="28"/>
              </w:rPr>
              <w:t>.э</w:t>
            </w:r>
            <w:proofErr w:type="gramEnd"/>
            <w:r w:rsidR="00010A57">
              <w:rPr>
                <w:rFonts w:ascii="Times New Roman" w:eastAsia="Times New Roman" w:hAnsi="Times New Roman"/>
                <w:sz w:val="28"/>
                <w:szCs w:val="28"/>
              </w:rPr>
              <w:t>тюд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3101C4" w:rsidRPr="00D53F9B" w:rsidRDefault="003101C4" w:rsidP="00D53F9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101C4" w:rsidRDefault="003101C4" w:rsidP="00C21DB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репертуарный список з</w:t>
      </w:r>
      <w:r w:rsidR="00C21DB0">
        <w:rPr>
          <w:rFonts w:ascii="Times New Roman" w:hAnsi="Times New Roman"/>
          <w:b/>
          <w:sz w:val="28"/>
          <w:szCs w:val="28"/>
        </w:rPr>
        <w:t>ачета в конце первого полугодия</w:t>
      </w:r>
    </w:p>
    <w:p w:rsidR="00C21DB0" w:rsidRPr="00C21DB0" w:rsidRDefault="00C21DB0" w:rsidP="00C21DB0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C21DB0">
        <w:rPr>
          <w:rFonts w:ascii="Times New Roman" w:hAnsi="Times New Roman"/>
          <w:i/>
          <w:sz w:val="28"/>
          <w:szCs w:val="28"/>
        </w:rPr>
        <w:t>Вариант 1</w:t>
      </w:r>
    </w:p>
    <w:p w:rsidR="003101C4" w:rsidRPr="00D53F9B" w:rsidRDefault="00C21DB0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В.Андреев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Мазурка №3</w:t>
      </w:r>
    </w:p>
    <w:p w:rsidR="003101C4" w:rsidRDefault="003101C4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D53F9B">
        <w:rPr>
          <w:rFonts w:ascii="Times New Roman" w:hAnsi="Times New Roman"/>
          <w:sz w:val="28"/>
          <w:szCs w:val="28"/>
        </w:rPr>
        <w:lastRenderedPageBreak/>
        <w:t>А.Шалов</w:t>
      </w:r>
      <w:proofErr w:type="spellEnd"/>
      <w:r w:rsidR="00C21DB0">
        <w:rPr>
          <w:rFonts w:ascii="Times New Roman" w:hAnsi="Times New Roman"/>
          <w:sz w:val="28"/>
          <w:szCs w:val="28"/>
        </w:rPr>
        <w:t xml:space="preserve"> </w:t>
      </w:r>
      <w:r w:rsidRPr="00D53F9B">
        <w:rPr>
          <w:rFonts w:ascii="Times New Roman" w:hAnsi="Times New Roman"/>
          <w:sz w:val="28"/>
          <w:szCs w:val="28"/>
        </w:rPr>
        <w:t>«Вечор ко мне девице»</w:t>
      </w:r>
    </w:p>
    <w:p w:rsidR="00C21DB0" w:rsidRPr="00C21DB0" w:rsidRDefault="00C21DB0" w:rsidP="00C21DB0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C21DB0">
        <w:rPr>
          <w:rFonts w:ascii="Times New Roman" w:hAnsi="Times New Roman"/>
          <w:i/>
          <w:sz w:val="28"/>
          <w:szCs w:val="28"/>
        </w:rPr>
        <w:t>Вариант 2</w:t>
      </w:r>
    </w:p>
    <w:p w:rsidR="003101C4" w:rsidRPr="00D53F9B" w:rsidRDefault="00C21DB0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П.Фиокко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Аллегро</w:t>
      </w:r>
    </w:p>
    <w:p w:rsidR="00847466" w:rsidRPr="00D53F9B" w:rsidRDefault="003101C4" w:rsidP="00C21DB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С.</w:t>
      </w:r>
      <w:r w:rsidR="00C21DB0">
        <w:rPr>
          <w:rFonts w:ascii="Times New Roman" w:hAnsi="Times New Roman"/>
          <w:sz w:val="28"/>
          <w:szCs w:val="28"/>
        </w:rPr>
        <w:t xml:space="preserve">Василенко </w:t>
      </w:r>
      <w:r w:rsidRPr="00D53F9B">
        <w:rPr>
          <w:rFonts w:ascii="Times New Roman" w:hAnsi="Times New Roman"/>
          <w:sz w:val="28"/>
          <w:szCs w:val="28"/>
        </w:rPr>
        <w:t>Гавот, Мексиканская серенада</w:t>
      </w:r>
    </w:p>
    <w:p w:rsidR="003101C4" w:rsidRPr="00C21DB0" w:rsidRDefault="003101C4" w:rsidP="00E72CE2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C21DB0">
        <w:rPr>
          <w:rFonts w:ascii="Times New Roman" w:hAnsi="Times New Roman"/>
          <w:b/>
          <w:i/>
          <w:sz w:val="28"/>
          <w:szCs w:val="28"/>
        </w:rPr>
        <w:t>Примерный репертуарный список переводного экзамена</w:t>
      </w:r>
      <w:r w:rsidR="00C21DB0" w:rsidRPr="00C21DB0">
        <w:rPr>
          <w:rFonts w:ascii="Times New Roman" w:hAnsi="Times New Roman"/>
          <w:b/>
          <w:i/>
          <w:sz w:val="28"/>
          <w:szCs w:val="28"/>
        </w:rPr>
        <w:t xml:space="preserve"> (зачета)</w:t>
      </w:r>
    </w:p>
    <w:p w:rsidR="00C21DB0" w:rsidRPr="00E72CE2" w:rsidRDefault="00C21DB0" w:rsidP="00E72CE2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E72CE2">
        <w:rPr>
          <w:rFonts w:ascii="Times New Roman" w:hAnsi="Times New Roman"/>
          <w:i/>
          <w:sz w:val="28"/>
          <w:szCs w:val="28"/>
        </w:rPr>
        <w:t>Вариант 1</w:t>
      </w:r>
    </w:p>
    <w:p w:rsidR="00E72CE2" w:rsidRDefault="00E72CE2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Н.Паганини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 xml:space="preserve"> Соната </w:t>
      </w:r>
      <w:r w:rsidR="003101C4" w:rsidRPr="00D53F9B">
        <w:rPr>
          <w:rFonts w:ascii="Times New Roman" w:hAnsi="Times New Roman"/>
          <w:sz w:val="28"/>
          <w:szCs w:val="28"/>
          <w:lang w:val="en-US"/>
        </w:rPr>
        <w:t>A</w:t>
      </w:r>
      <w:r w:rsidR="003101C4" w:rsidRPr="00D53F9B">
        <w:rPr>
          <w:rFonts w:ascii="Times New Roman" w:hAnsi="Times New Roman"/>
          <w:sz w:val="28"/>
          <w:szCs w:val="28"/>
        </w:rPr>
        <w:t>-</w:t>
      </w:r>
      <w:proofErr w:type="spellStart"/>
      <w:r w:rsidR="003101C4" w:rsidRPr="00D53F9B">
        <w:rPr>
          <w:rFonts w:ascii="Times New Roman" w:hAnsi="Times New Roman"/>
          <w:sz w:val="28"/>
          <w:szCs w:val="28"/>
          <w:lang w:val="en-US"/>
        </w:rPr>
        <w:t>dur</w:t>
      </w:r>
      <w:proofErr w:type="spellEnd"/>
    </w:p>
    <w:p w:rsidR="003101C4" w:rsidRPr="00D53F9B" w:rsidRDefault="0035566E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Е.</w:t>
      </w:r>
      <w:r w:rsidRPr="00D53F9B">
        <w:rPr>
          <w:rFonts w:ascii="Times New Roman" w:hAnsi="Times New Roman"/>
          <w:sz w:val="28"/>
          <w:szCs w:val="28"/>
        </w:rPr>
        <w:t>Тростянский</w:t>
      </w:r>
      <w:proofErr w:type="spellEnd"/>
      <w:r w:rsidR="00E72CE2"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Ноктюрн</w:t>
      </w:r>
    </w:p>
    <w:p w:rsidR="003101C4" w:rsidRDefault="00E72CE2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Б.Трояновский «Ах ты, вечер»</w:t>
      </w:r>
    </w:p>
    <w:p w:rsidR="00C21DB0" w:rsidRPr="00E72CE2" w:rsidRDefault="00E72CE2" w:rsidP="00E72CE2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E72CE2">
        <w:rPr>
          <w:rFonts w:ascii="Times New Roman" w:hAnsi="Times New Roman"/>
          <w:i/>
          <w:sz w:val="28"/>
          <w:szCs w:val="28"/>
        </w:rPr>
        <w:t>Вариант 2</w:t>
      </w:r>
    </w:p>
    <w:p w:rsidR="003101C4" w:rsidRPr="00D53F9B" w:rsidRDefault="00E72CE2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А.Вивальди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 xml:space="preserve">Концерт, переложение </w:t>
      </w:r>
      <w:proofErr w:type="spellStart"/>
      <w:r w:rsidR="003101C4" w:rsidRPr="00D53F9B">
        <w:rPr>
          <w:rFonts w:ascii="Times New Roman" w:hAnsi="Times New Roman"/>
          <w:sz w:val="28"/>
          <w:szCs w:val="28"/>
        </w:rPr>
        <w:t>В.Глейхмана</w:t>
      </w:r>
      <w:proofErr w:type="spellEnd"/>
    </w:p>
    <w:p w:rsidR="003101C4" w:rsidRPr="00D53F9B" w:rsidRDefault="00E72CE2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В.Андреев </w:t>
      </w:r>
      <w:r w:rsidR="003101C4" w:rsidRPr="00D53F9B">
        <w:rPr>
          <w:rFonts w:ascii="Times New Roman" w:hAnsi="Times New Roman"/>
          <w:sz w:val="28"/>
          <w:szCs w:val="28"/>
        </w:rPr>
        <w:t>Вальс «Балалайка»</w:t>
      </w:r>
    </w:p>
    <w:p w:rsidR="003101C4" w:rsidRPr="00D53F9B" w:rsidRDefault="00E72CE2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А.Шалов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 xml:space="preserve"> «Валенки»</w:t>
      </w:r>
    </w:p>
    <w:p w:rsidR="003101C4" w:rsidRPr="00D53F9B" w:rsidRDefault="003101C4" w:rsidP="00E72CE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3101C4" w:rsidRPr="00D53F9B" w:rsidRDefault="003101C4" w:rsidP="004F5620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Во</w:t>
      </w:r>
      <w:r w:rsidR="00E72CE2">
        <w:rPr>
          <w:rFonts w:ascii="Times New Roman" w:hAnsi="Times New Roman"/>
          <w:b/>
          <w:sz w:val="28"/>
          <w:szCs w:val="28"/>
        </w:rPr>
        <w:t xml:space="preserve">сьмой класс </w:t>
      </w:r>
    </w:p>
    <w:p w:rsidR="00B41F63" w:rsidRDefault="00B41F63" w:rsidP="00DC5607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Подготовка выпускной программы.</w:t>
      </w:r>
    </w:p>
    <w:p w:rsidR="003101C4" w:rsidRPr="00D53F9B" w:rsidRDefault="00B41F63" w:rsidP="00DC5607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Особое внимание необходимо уделить подготовке</w:t>
      </w:r>
      <w:r w:rsidR="003101C4" w:rsidRPr="00D53F9B">
        <w:rPr>
          <w:rFonts w:ascii="Times New Roman" w:hAnsi="Times New Roman"/>
          <w:sz w:val="28"/>
          <w:szCs w:val="28"/>
        </w:rPr>
        <w:t xml:space="preserve"> профессионально ориентированных учащихся к поступлению в профессиональные </w:t>
      </w:r>
      <w:r w:rsidR="00693862">
        <w:rPr>
          <w:rFonts w:ascii="Times New Roman" w:hAnsi="Times New Roman"/>
          <w:sz w:val="28"/>
          <w:szCs w:val="28"/>
        </w:rPr>
        <w:t>образовательные организации</w:t>
      </w:r>
      <w:r w:rsidR="003101C4" w:rsidRPr="00D53F9B">
        <w:rPr>
          <w:rFonts w:ascii="Times New Roman" w:hAnsi="Times New Roman"/>
          <w:sz w:val="28"/>
          <w:szCs w:val="28"/>
        </w:rPr>
        <w:t xml:space="preserve">. В связи с этим перед учеником по всем вопросом музыкального исполнительства ставятся </w:t>
      </w:r>
      <w:r>
        <w:rPr>
          <w:rFonts w:ascii="Times New Roman" w:hAnsi="Times New Roman"/>
          <w:sz w:val="28"/>
          <w:szCs w:val="28"/>
        </w:rPr>
        <w:t>особые</w:t>
      </w:r>
      <w:r w:rsidR="003101C4" w:rsidRPr="00D53F9B">
        <w:rPr>
          <w:rFonts w:ascii="Times New Roman" w:hAnsi="Times New Roman"/>
          <w:sz w:val="28"/>
          <w:szCs w:val="28"/>
        </w:rPr>
        <w:t xml:space="preserve"> требования:</w:t>
      </w:r>
    </w:p>
    <w:p w:rsidR="003101C4" w:rsidRPr="00D53F9B" w:rsidRDefault="004F5620" w:rsidP="00DC560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3101C4" w:rsidRPr="00D53F9B">
        <w:rPr>
          <w:rFonts w:ascii="Times New Roman" w:hAnsi="Times New Roman"/>
          <w:sz w:val="28"/>
          <w:szCs w:val="28"/>
        </w:rPr>
        <w:t>к работе над техникой в целом;</w:t>
      </w:r>
    </w:p>
    <w:p w:rsidR="003101C4" w:rsidRPr="00D53F9B" w:rsidRDefault="004F5620" w:rsidP="00DC560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B41F63">
        <w:rPr>
          <w:rFonts w:ascii="Times New Roman" w:hAnsi="Times New Roman"/>
          <w:sz w:val="28"/>
          <w:szCs w:val="28"/>
        </w:rPr>
        <w:t>к работе над произведением;</w:t>
      </w:r>
    </w:p>
    <w:p w:rsidR="003101C4" w:rsidRPr="00D53F9B" w:rsidRDefault="003101C4" w:rsidP="00DC560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>- к качеству самостоятельной работы;</w:t>
      </w:r>
    </w:p>
    <w:p w:rsidR="003101C4" w:rsidRPr="00D53F9B" w:rsidRDefault="003101C4" w:rsidP="00DC560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- к </w:t>
      </w:r>
      <w:r w:rsidR="00B41F63">
        <w:rPr>
          <w:rFonts w:ascii="Times New Roman" w:hAnsi="Times New Roman"/>
          <w:sz w:val="28"/>
          <w:szCs w:val="28"/>
        </w:rPr>
        <w:t>развитию музыкального мышления</w:t>
      </w:r>
      <w:r w:rsidRPr="00D53F9B">
        <w:rPr>
          <w:rFonts w:ascii="Times New Roman" w:hAnsi="Times New Roman"/>
          <w:sz w:val="28"/>
          <w:szCs w:val="28"/>
        </w:rPr>
        <w:t>.</w:t>
      </w:r>
    </w:p>
    <w:p w:rsidR="003101C4" w:rsidRPr="00D53F9B" w:rsidRDefault="00693862" w:rsidP="00DC5607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результате восьмого года обучения</w:t>
      </w:r>
      <w:r w:rsidR="003101C4" w:rsidRPr="00D53F9B">
        <w:rPr>
          <w:rFonts w:ascii="Times New Roman" w:hAnsi="Times New Roman"/>
          <w:sz w:val="28"/>
          <w:szCs w:val="28"/>
        </w:rPr>
        <w:t xml:space="preserve"> </w:t>
      </w:r>
      <w:proofErr w:type="spellStart"/>
      <w:proofErr w:type="gramStart"/>
      <w:r w:rsidR="003101C4" w:rsidRPr="00D53F9B">
        <w:rPr>
          <w:rFonts w:ascii="Times New Roman" w:hAnsi="Times New Roman"/>
          <w:sz w:val="28"/>
          <w:szCs w:val="28"/>
        </w:rPr>
        <w:t>обучения</w:t>
      </w:r>
      <w:proofErr w:type="spellEnd"/>
      <w:proofErr w:type="gramEnd"/>
      <w:r w:rsidR="003101C4" w:rsidRPr="00D53F9B">
        <w:rPr>
          <w:rFonts w:ascii="Times New Roman" w:hAnsi="Times New Roman"/>
          <w:sz w:val="28"/>
          <w:szCs w:val="28"/>
        </w:rPr>
        <w:t xml:space="preserve"> ученик должен:</w:t>
      </w:r>
    </w:p>
    <w:p w:rsidR="003101C4" w:rsidRPr="00D53F9B" w:rsidRDefault="00693862" w:rsidP="003E4A1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</w:t>
      </w:r>
      <w:r w:rsidR="0035566E">
        <w:rPr>
          <w:rFonts w:ascii="Times New Roman" w:hAnsi="Times New Roman"/>
          <w:sz w:val="28"/>
          <w:szCs w:val="28"/>
        </w:rPr>
        <w:t>меть сыграть любую (</w:t>
      </w:r>
      <w:r w:rsidR="003E4A14">
        <w:rPr>
          <w:rFonts w:ascii="Times New Roman" w:hAnsi="Times New Roman"/>
          <w:sz w:val="28"/>
          <w:szCs w:val="28"/>
        </w:rPr>
        <w:t>одн</w:t>
      </w:r>
      <w:proofErr w:type="gramStart"/>
      <w:r w:rsidR="003E4A14">
        <w:rPr>
          <w:rFonts w:ascii="Times New Roman" w:hAnsi="Times New Roman"/>
          <w:sz w:val="28"/>
          <w:szCs w:val="28"/>
        </w:rPr>
        <w:t>о-</w:t>
      </w:r>
      <w:proofErr w:type="gramEnd"/>
      <w:r w:rsidR="003E4A1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3E4A14">
        <w:rPr>
          <w:rFonts w:ascii="Times New Roman" w:hAnsi="Times New Roman"/>
          <w:sz w:val="28"/>
          <w:szCs w:val="28"/>
        </w:rPr>
        <w:t>двухоктавную</w:t>
      </w:r>
      <w:proofErr w:type="spellEnd"/>
      <w:r w:rsidR="003101C4" w:rsidRPr="00D53F9B">
        <w:rPr>
          <w:rFonts w:ascii="Times New Roman" w:hAnsi="Times New Roman"/>
          <w:sz w:val="28"/>
          <w:szCs w:val="28"/>
        </w:rPr>
        <w:t xml:space="preserve"> минорную, мажорную) гамму всеми ранее освоенными штрихами, прием</w:t>
      </w:r>
      <w:r>
        <w:rPr>
          <w:rFonts w:ascii="Times New Roman" w:hAnsi="Times New Roman"/>
          <w:sz w:val="28"/>
          <w:szCs w:val="28"/>
        </w:rPr>
        <w:t>ами в максимально быстром темпе;</w:t>
      </w:r>
    </w:p>
    <w:p w:rsidR="004F5620" w:rsidRPr="005D2DD3" w:rsidRDefault="003101C4" w:rsidP="003E4A1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hAnsi="Times New Roman"/>
          <w:sz w:val="28"/>
          <w:szCs w:val="28"/>
        </w:rPr>
        <w:t xml:space="preserve">3 этюда, один из </w:t>
      </w:r>
      <w:proofErr w:type="gramStart"/>
      <w:r w:rsidRPr="00D53F9B">
        <w:rPr>
          <w:rFonts w:ascii="Times New Roman" w:hAnsi="Times New Roman"/>
          <w:sz w:val="28"/>
          <w:szCs w:val="28"/>
        </w:rPr>
        <w:t>которых</w:t>
      </w:r>
      <w:proofErr w:type="gramEnd"/>
      <w:r w:rsidRPr="00D53F9B">
        <w:rPr>
          <w:rFonts w:ascii="Times New Roman" w:hAnsi="Times New Roman"/>
          <w:sz w:val="28"/>
          <w:szCs w:val="28"/>
        </w:rPr>
        <w:t xml:space="preserve"> может быть заменен виртуозной пьесой для балалайки </w:t>
      </w:r>
      <w:proofErr w:type="spellStart"/>
      <w:r w:rsidR="00B41F63" w:rsidRPr="00D53F9B">
        <w:rPr>
          <w:rFonts w:ascii="Times New Roman" w:hAnsi="Times New Roman"/>
          <w:sz w:val="28"/>
          <w:szCs w:val="28"/>
        </w:rPr>
        <w:t>s</w:t>
      </w:r>
      <w:r w:rsidRPr="00D53F9B">
        <w:rPr>
          <w:rFonts w:ascii="Times New Roman" w:hAnsi="Times New Roman"/>
          <w:sz w:val="28"/>
          <w:szCs w:val="28"/>
        </w:rPr>
        <w:t>olo</w:t>
      </w:r>
      <w:proofErr w:type="spellEnd"/>
      <w:r w:rsidRPr="00D53F9B">
        <w:rPr>
          <w:rFonts w:ascii="Times New Roman" w:hAnsi="Times New Roman"/>
          <w:sz w:val="28"/>
          <w:szCs w:val="28"/>
        </w:rPr>
        <w:t>.</w:t>
      </w:r>
    </w:p>
    <w:p w:rsidR="004F5620" w:rsidRDefault="004F5620" w:rsidP="004F562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lastRenderedPageBreak/>
        <w:t>За учебный год учащийся должен исполнить:</w:t>
      </w:r>
    </w:p>
    <w:p w:rsidR="004F5620" w:rsidRDefault="004F5620" w:rsidP="004F5620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  <w:r w:rsidR="00D827ED">
        <w:rPr>
          <w:rFonts w:ascii="Times New Roman" w:eastAsia="Times New Roman" w:hAnsi="Times New Roman"/>
          <w:b/>
          <w:i/>
          <w:sz w:val="28"/>
          <w:szCs w:val="28"/>
        </w:rPr>
        <w:t>0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Октябрь – технический зачет (1 гамма,1 этюд или виртуозная пьеса).</w:t>
            </w:r>
          </w:p>
          <w:p w:rsidR="004F5620" w:rsidRDefault="004F5620" w:rsidP="00B41F63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Декабрь –</w:t>
            </w:r>
            <w:r w:rsidR="00B41F63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прослушивание </w:t>
            </w:r>
            <w:r w:rsidR="00B41F63">
              <w:rPr>
                <w:rFonts w:ascii="Times New Roman" w:eastAsia="Times New Roman" w:hAnsi="Times New Roman"/>
                <w:sz w:val="28"/>
                <w:szCs w:val="28"/>
              </w:rPr>
              <w:t xml:space="preserve">с выставлением оценки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части программы выпускного экзамена (2 произведения, обязательный показ произведения крупной формы и произведения на выбор из программы выпускного экзамена).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прослушивание перед комиссией оставшихся двух произведений из выпускной программы, не сыгранных в декабре.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выпускной экзамен </w:t>
            </w:r>
          </w:p>
          <w:p w:rsidR="004F5620" w:rsidRDefault="004F5620" w:rsidP="00593E5C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произведения, включая произведение крупной формы, виртуозное произведение, произведение, написанное </w:t>
            </w:r>
            <w:r w:rsidR="00B41F63">
              <w:rPr>
                <w:rFonts w:ascii="Times New Roman" w:eastAsia="Times New Roman" w:hAnsi="Times New Roman"/>
                <w:sz w:val="28"/>
                <w:szCs w:val="28"/>
              </w:rPr>
              <w:t xml:space="preserve">композитором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для</w:t>
            </w:r>
            <w:r w:rsidR="00593E5C">
              <w:rPr>
                <w:rFonts w:ascii="Times New Roman" w:eastAsia="Times New Roman" w:hAnsi="Times New Roman"/>
                <w:sz w:val="28"/>
                <w:szCs w:val="28"/>
              </w:rPr>
              <w:t xml:space="preserve"> балалайки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).</w:t>
            </w:r>
          </w:p>
        </w:tc>
      </w:tr>
    </w:tbl>
    <w:p w:rsidR="00D32268" w:rsidRPr="0035566E" w:rsidRDefault="00D32268" w:rsidP="00D32268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:rsidR="003101C4" w:rsidRPr="004F5620" w:rsidRDefault="003101C4" w:rsidP="004F5620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53F9B">
        <w:rPr>
          <w:rFonts w:ascii="Times New Roman" w:hAnsi="Times New Roman"/>
          <w:b/>
          <w:sz w:val="28"/>
          <w:szCs w:val="28"/>
        </w:rPr>
        <w:t>Примерный репертуа</w:t>
      </w:r>
      <w:r w:rsidR="00525ACD">
        <w:rPr>
          <w:rFonts w:ascii="Times New Roman" w:hAnsi="Times New Roman"/>
          <w:b/>
          <w:sz w:val="28"/>
          <w:szCs w:val="28"/>
        </w:rPr>
        <w:t>рный список итоговой аттестации</w:t>
      </w:r>
    </w:p>
    <w:p w:rsidR="00693862" w:rsidRPr="00693862" w:rsidRDefault="00693862" w:rsidP="00693862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693862">
        <w:rPr>
          <w:rFonts w:ascii="Times New Roman" w:hAnsi="Times New Roman"/>
          <w:i/>
          <w:sz w:val="28"/>
          <w:szCs w:val="28"/>
        </w:rPr>
        <w:t>Вариант 1</w:t>
      </w:r>
    </w:p>
    <w:p w:rsidR="003101C4" w:rsidRPr="00D53F9B" w:rsidRDefault="00693862" w:rsidP="0069386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В.А.Моцарт </w:t>
      </w:r>
      <w:r w:rsidR="003101C4" w:rsidRPr="00D53F9B">
        <w:rPr>
          <w:rFonts w:ascii="Times New Roman" w:hAnsi="Times New Roman"/>
          <w:sz w:val="28"/>
          <w:szCs w:val="28"/>
        </w:rPr>
        <w:t>«Маленькая ночная серенада»</w:t>
      </w:r>
      <w:r>
        <w:rPr>
          <w:rFonts w:ascii="Times New Roman" w:hAnsi="Times New Roman"/>
          <w:sz w:val="28"/>
          <w:szCs w:val="28"/>
        </w:rPr>
        <w:t>,</w:t>
      </w:r>
      <w:r w:rsidR="003101C4" w:rsidRPr="00D53F9B"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  <w:lang w:val="en-US"/>
        </w:rPr>
        <w:t>III</w:t>
      </w:r>
      <w:r w:rsidR="003101C4" w:rsidRPr="00D53F9B">
        <w:rPr>
          <w:rFonts w:ascii="Times New Roman" w:hAnsi="Times New Roman"/>
          <w:sz w:val="28"/>
          <w:szCs w:val="28"/>
        </w:rPr>
        <w:t xml:space="preserve"> и </w:t>
      </w:r>
      <w:r w:rsidR="003101C4" w:rsidRPr="00D53F9B">
        <w:rPr>
          <w:rFonts w:ascii="Times New Roman" w:hAnsi="Times New Roman"/>
          <w:sz w:val="28"/>
          <w:szCs w:val="28"/>
          <w:lang w:val="en-US"/>
        </w:rPr>
        <w:t>IV</w:t>
      </w:r>
      <w:r w:rsidR="003101C4" w:rsidRPr="00D53F9B">
        <w:rPr>
          <w:rFonts w:ascii="Times New Roman" w:hAnsi="Times New Roman"/>
          <w:sz w:val="28"/>
          <w:szCs w:val="28"/>
        </w:rPr>
        <w:t xml:space="preserve"> части</w:t>
      </w:r>
    </w:p>
    <w:p w:rsidR="003101C4" w:rsidRPr="00D53F9B" w:rsidRDefault="00693862" w:rsidP="0069386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К.Мясков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Ноктюрн</w:t>
      </w:r>
    </w:p>
    <w:p w:rsidR="003101C4" w:rsidRDefault="00693862" w:rsidP="0069386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В.Городовская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«Калинка»</w:t>
      </w:r>
    </w:p>
    <w:p w:rsidR="00693862" w:rsidRPr="00693862" w:rsidRDefault="00693862" w:rsidP="00693862">
      <w:pPr>
        <w:spacing w:after="0" w:line="360" w:lineRule="auto"/>
        <w:ind w:firstLine="709"/>
        <w:rPr>
          <w:rFonts w:ascii="Times New Roman" w:hAnsi="Times New Roman"/>
          <w:i/>
          <w:sz w:val="28"/>
          <w:szCs w:val="28"/>
        </w:rPr>
      </w:pPr>
      <w:r w:rsidRPr="00693862">
        <w:rPr>
          <w:rFonts w:ascii="Times New Roman" w:hAnsi="Times New Roman"/>
          <w:i/>
          <w:sz w:val="28"/>
          <w:szCs w:val="28"/>
        </w:rPr>
        <w:t>Вариант 2</w:t>
      </w:r>
    </w:p>
    <w:p w:rsidR="003101C4" w:rsidRPr="00D53F9B" w:rsidRDefault="00693862" w:rsidP="0069386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Ю.Шишаков </w:t>
      </w:r>
      <w:r w:rsidR="003101C4" w:rsidRPr="00D53F9B">
        <w:rPr>
          <w:rFonts w:ascii="Times New Roman" w:hAnsi="Times New Roman"/>
          <w:sz w:val="28"/>
          <w:szCs w:val="28"/>
        </w:rPr>
        <w:t>Воронежские акварели (3 части из сюиты)</w:t>
      </w:r>
    </w:p>
    <w:p w:rsidR="003101C4" w:rsidRPr="00D53F9B" w:rsidRDefault="00693862" w:rsidP="0069386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И.С.Бах </w:t>
      </w:r>
      <w:r w:rsidR="00D32268">
        <w:rPr>
          <w:rFonts w:ascii="Times New Roman" w:hAnsi="Times New Roman"/>
          <w:sz w:val="28"/>
          <w:szCs w:val="28"/>
        </w:rPr>
        <w:t>Скерцо из С</w:t>
      </w:r>
      <w:r w:rsidR="0035566E">
        <w:rPr>
          <w:rFonts w:ascii="Times New Roman" w:hAnsi="Times New Roman"/>
          <w:sz w:val="28"/>
          <w:szCs w:val="28"/>
        </w:rPr>
        <w:t>ю</w:t>
      </w:r>
      <w:r w:rsidR="00D32268">
        <w:rPr>
          <w:rFonts w:ascii="Times New Roman" w:hAnsi="Times New Roman"/>
          <w:sz w:val="28"/>
          <w:szCs w:val="28"/>
        </w:rPr>
        <w:t xml:space="preserve">иты си </w:t>
      </w:r>
      <w:r w:rsidR="0035566E">
        <w:rPr>
          <w:rFonts w:ascii="Times New Roman" w:hAnsi="Times New Roman"/>
          <w:sz w:val="28"/>
          <w:szCs w:val="28"/>
        </w:rPr>
        <w:t>минор для флейты</w:t>
      </w:r>
    </w:p>
    <w:p w:rsidR="004F5620" w:rsidRDefault="00693862" w:rsidP="00693862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В.Городовская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3101C4" w:rsidRPr="00D53F9B">
        <w:rPr>
          <w:rFonts w:ascii="Times New Roman" w:hAnsi="Times New Roman"/>
          <w:sz w:val="28"/>
          <w:szCs w:val="28"/>
        </w:rPr>
        <w:t>«Выйду ль я на реченьку»</w:t>
      </w:r>
    </w:p>
    <w:p w:rsidR="004F5620" w:rsidRPr="0035566E" w:rsidRDefault="00D32268" w:rsidP="00EE405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Учащиеся, продолжающие обу</w:t>
      </w:r>
      <w:r w:rsidR="00B41F63">
        <w:rPr>
          <w:rFonts w:ascii="Times New Roman" w:hAnsi="Times New Roman"/>
          <w:sz w:val="28"/>
          <w:szCs w:val="28"/>
        </w:rPr>
        <w:t>чение в 9 классе, сдают итоговый</w:t>
      </w:r>
      <w:r>
        <w:rPr>
          <w:rFonts w:ascii="Times New Roman" w:hAnsi="Times New Roman"/>
          <w:sz w:val="28"/>
          <w:szCs w:val="28"/>
        </w:rPr>
        <w:t xml:space="preserve"> </w:t>
      </w:r>
      <w:r w:rsidR="00B41F63">
        <w:rPr>
          <w:rFonts w:ascii="Times New Roman" w:hAnsi="Times New Roman"/>
          <w:sz w:val="28"/>
          <w:szCs w:val="28"/>
        </w:rPr>
        <w:t>экзамен</w:t>
      </w:r>
      <w:r>
        <w:rPr>
          <w:rFonts w:ascii="Times New Roman" w:hAnsi="Times New Roman"/>
          <w:sz w:val="28"/>
          <w:szCs w:val="28"/>
        </w:rPr>
        <w:t xml:space="preserve"> по специальности в 9 классе.</w:t>
      </w:r>
    </w:p>
    <w:p w:rsidR="004F5620" w:rsidRPr="0035566E" w:rsidRDefault="003101C4" w:rsidP="00D32268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b/>
          <w:sz w:val="28"/>
          <w:szCs w:val="28"/>
          <w:lang w:eastAsia="ru-RU"/>
        </w:rPr>
        <w:t>Девятый класс</w:t>
      </w:r>
      <w:r w:rsidR="004F5620" w:rsidRPr="004F562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3101C4" w:rsidRPr="0035566E" w:rsidRDefault="003101C4" w:rsidP="00D32268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Продолжается подготовка </w:t>
      </w:r>
      <w:r w:rsidRPr="00D53F9B">
        <w:rPr>
          <w:rFonts w:ascii="Times New Roman" w:hAnsi="Times New Roman"/>
          <w:sz w:val="28"/>
          <w:szCs w:val="28"/>
        </w:rPr>
        <w:t xml:space="preserve">к поступлению в </w:t>
      </w:r>
      <w:r w:rsidR="00D32268">
        <w:rPr>
          <w:rFonts w:ascii="Times New Roman" w:hAnsi="Times New Roman"/>
          <w:sz w:val="28"/>
          <w:szCs w:val="28"/>
        </w:rPr>
        <w:t>профессиональную организацию;</w:t>
      </w:r>
      <w:r w:rsidRPr="00D53F9B">
        <w:rPr>
          <w:rFonts w:ascii="Times New Roman" w:hAnsi="Times New Roman"/>
          <w:sz w:val="28"/>
          <w:szCs w:val="28"/>
        </w:rPr>
        <w:t xml:space="preserve"> выбранная для вступительных экзаменов программа обыгрывается на концерте класса, отдела, школы, конкурсах. </w:t>
      </w:r>
      <w:r w:rsidR="00D32268">
        <w:rPr>
          <w:rFonts w:ascii="Times New Roman" w:hAnsi="Times New Roman"/>
          <w:sz w:val="28"/>
          <w:szCs w:val="28"/>
        </w:rPr>
        <w:t>Учащиеся участвуют в культурно-просветительских и творческих мероприяти</w:t>
      </w:r>
      <w:r w:rsidR="001D226E">
        <w:rPr>
          <w:rFonts w:ascii="Times New Roman" w:hAnsi="Times New Roman"/>
          <w:sz w:val="28"/>
          <w:szCs w:val="28"/>
        </w:rPr>
        <w:t>я</w:t>
      </w:r>
      <w:r w:rsidR="00D32268">
        <w:rPr>
          <w:rFonts w:ascii="Times New Roman" w:hAnsi="Times New Roman"/>
          <w:sz w:val="28"/>
          <w:szCs w:val="28"/>
        </w:rPr>
        <w:t xml:space="preserve">х </w:t>
      </w:r>
      <w:r w:rsidR="001D226E">
        <w:rPr>
          <w:rFonts w:ascii="Times New Roman" w:hAnsi="Times New Roman"/>
          <w:sz w:val="28"/>
          <w:szCs w:val="28"/>
        </w:rPr>
        <w:t>школы.</w:t>
      </w:r>
    </w:p>
    <w:p w:rsidR="005D2DD3" w:rsidRPr="00847466" w:rsidRDefault="005D2DD3" w:rsidP="004F5620">
      <w:pPr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</w:p>
    <w:p w:rsidR="004F5620" w:rsidRDefault="004F5620" w:rsidP="004F5620">
      <w:pPr>
        <w:spacing w:after="0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lastRenderedPageBreak/>
        <w:t>За учебный год учащийся должен исполнить:</w:t>
      </w:r>
    </w:p>
    <w:p w:rsidR="004F5620" w:rsidRDefault="004F5620" w:rsidP="004F5620">
      <w:pPr>
        <w:spacing w:after="0"/>
        <w:jc w:val="both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>Таблица 1</w:t>
      </w:r>
      <w:r w:rsidR="00D827ED">
        <w:rPr>
          <w:rFonts w:ascii="Times New Roman" w:eastAsia="Times New Roman" w:hAnsi="Times New Roman"/>
          <w:b/>
          <w:i/>
          <w:sz w:val="28"/>
          <w:szCs w:val="28"/>
        </w:rPr>
        <w:t>1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0"/>
        <w:gridCol w:w="4920"/>
      </w:tblGrid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 полугодие</w:t>
            </w:r>
          </w:p>
        </w:tc>
      </w:tr>
      <w:tr w:rsidR="004F5620" w:rsidTr="0035566E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Октябрь – технический минимум в виде контрольного урока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(1 гамма,1 этюд или виртуозная пьеса).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Декабрь – зачет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(2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новых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Март – академический вечер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(3 произведения из программы 8-9 классов, приготовленных на выпускной экзамен).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Май – выпускной экзамен </w:t>
            </w:r>
          </w:p>
          <w:p w:rsidR="004F5620" w:rsidRDefault="004F5620" w:rsidP="0035566E">
            <w:pPr>
              <w:spacing w:before="28"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(4 </w:t>
            </w: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разнохарактерных</w:t>
            </w:r>
            <w:proofErr w:type="gram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произведения).</w:t>
            </w:r>
          </w:p>
        </w:tc>
      </w:tr>
    </w:tbl>
    <w:p w:rsidR="005D2DD3" w:rsidRPr="00847466" w:rsidRDefault="005D2DD3" w:rsidP="005D2DD3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101C4" w:rsidRPr="00D53F9B" w:rsidRDefault="001D226E" w:rsidP="001D226E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Примерный репертуарный список</w:t>
      </w:r>
    </w:p>
    <w:p w:rsidR="001D226E" w:rsidRPr="001D226E" w:rsidRDefault="001D226E" w:rsidP="001D226E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1D226E">
        <w:rPr>
          <w:rFonts w:ascii="Times New Roman" w:hAnsi="Times New Roman"/>
          <w:i/>
          <w:sz w:val="28"/>
          <w:szCs w:val="28"/>
        </w:rPr>
        <w:t>Вариант 1</w:t>
      </w:r>
    </w:p>
    <w:p w:rsidR="003101C4" w:rsidRPr="00D53F9B" w:rsidRDefault="001D226E" w:rsidP="001D226E">
      <w:pPr>
        <w:spacing w:after="0"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И.Стравинский </w:t>
      </w:r>
      <w:r w:rsidR="003101C4" w:rsidRPr="00D53F9B">
        <w:rPr>
          <w:rFonts w:ascii="Times New Roman" w:hAnsi="Times New Roman"/>
          <w:sz w:val="28"/>
          <w:szCs w:val="28"/>
        </w:rPr>
        <w:t xml:space="preserve"> «Русская», переложение В.Остроухова</w:t>
      </w:r>
    </w:p>
    <w:p w:rsidR="003101C4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Н.Шульман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Болеро</w:t>
      </w:r>
    </w:p>
    <w:p w:rsidR="001D226E" w:rsidRPr="001D226E" w:rsidRDefault="001D226E" w:rsidP="001D226E">
      <w:pPr>
        <w:spacing w:after="0" w:line="360" w:lineRule="auto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i/>
          <w:sz w:val="28"/>
          <w:szCs w:val="28"/>
          <w:lang w:eastAsia="ru-RU"/>
        </w:rPr>
        <w:t>Вариант 2</w:t>
      </w:r>
    </w:p>
    <w:p w:rsidR="003101C4" w:rsidRPr="00D53F9B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Л.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>К.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Дакен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«Кукушка»</w:t>
      </w:r>
    </w:p>
    <w:p w:rsidR="003101C4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А.Цыганков  «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Русская фантазия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»</w:t>
      </w:r>
    </w:p>
    <w:p w:rsidR="001D226E" w:rsidRPr="001D226E" w:rsidRDefault="001D226E" w:rsidP="001D226E">
      <w:pPr>
        <w:spacing w:after="0" w:line="360" w:lineRule="auto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i/>
          <w:sz w:val="28"/>
          <w:szCs w:val="28"/>
          <w:lang w:eastAsia="ru-RU"/>
        </w:rPr>
        <w:t>Вариант 3</w:t>
      </w:r>
    </w:p>
    <w:p w:rsidR="003101C4" w:rsidRPr="00D53F9B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В.А.Моцарт «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Маленькая ночная серенада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»,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B41F63">
        <w:rPr>
          <w:rFonts w:ascii="Times New Roman" w:eastAsia="Times New Roman" w:hAnsi="Times New Roman"/>
          <w:sz w:val="28"/>
          <w:szCs w:val="28"/>
          <w:lang w:val="en-US" w:eastAsia="ru-RU"/>
        </w:rPr>
        <w:t>I</w:t>
      </w:r>
      <w:r w:rsidR="00B41F6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часть</w:t>
      </w:r>
    </w:p>
    <w:p w:rsidR="003101C4" w:rsidRPr="00D53F9B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В.Зубицкий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Пассакали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я</w:t>
      </w:r>
    </w:p>
    <w:p w:rsidR="003101C4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Е.Зубцов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Чардаш</w:t>
      </w:r>
    </w:p>
    <w:p w:rsidR="001D226E" w:rsidRPr="001D226E" w:rsidRDefault="001D226E" w:rsidP="001D226E">
      <w:pPr>
        <w:spacing w:after="0" w:line="360" w:lineRule="auto"/>
        <w:rPr>
          <w:rFonts w:ascii="Times New Roman" w:eastAsia="Times New Roman" w:hAnsi="Times New Roman"/>
          <w:i/>
          <w:sz w:val="28"/>
          <w:szCs w:val="28"/>
          <w:lang w:eastAsia="ru-RU"/>
        </w:rPr>
      </w:pPr>
      <w:r w:rsidRPr="001D226E">
        <w:rPr>
          <w:rFonts w:ascii="Times New Roman" w:eastAsia="Times New Roman" w:hAnsi="Times New Roman"/>
          <w:i/>
          <w:sz w:val="28"/>
          <w:szCs w:val="28"/>
          <w:lang w:eastAsia="ru-RU"/>
        </w:rPr>
        <w:t>Вариант 4</w:t>
      </w:r>
    </w:p>
    <w:p w:rsidR="003101C4" w:rsidRPr="00D53F9B" w:rsidRDefault="001D226E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Ю.Шишаков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>Концерт, 1 часть</w:t>
      </w:r>
    </w:p>
    <w:p w:rsidR="003101C4" w:rsidRPr="00D53F9B" w:rsidRDefault="003101C4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Ф</w:t>
      </w:r>
      <w:r w:rsid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proofErr w:type="spellStart"/>
      <w:r w:rsidR="001D226E">
        <w:rPr>
          <w:rFonts w:ascii="Times New Roman" w:eastAsia="Times New Roman" w:hAnsi="Times New Roman"/>
          <w:sz w:val="28"/>
          <w:szCs w:val="28"/>
          <w:lang w:eastAsia="ru-RU"/>
        </w:rPr>
        <w:t>Крейслер</w:t>
      </w:r>
      <w:proofErr w:type="spellEnd"/>
      <w:r w:rsid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 «</w:t>
      </w:r>
      <w:r w:rsidRPr="00D53F9B">
        <w:rPr>
          <w:rFonts w:ascii="Times New Roman" w:eastAsia="Times New Roman" w:hAnsi="Times New Roman"/>
          <w:sz w:val="28"/>
          <w:szCs w:val="28"/>
          <w:lang w:eastAsia="ru-RU"/>
        </w:rPr>
        <w:t>Венское каприччио</w:t>
      </w:r>
      <w:r w:rsidR="001D226E">
        <w:rPr>
          <w:rFonts w:ascii="Times New Roman" w:eastAsia="Times New Roman" w:hAnsi="Times New Roman"/>
          <w:sz w:val="28"/>
          <w:szCs w:val="28"/>
          <w:lang w:eastAsia="ru-RU"/>
        </w:rPr>
        <w:t>»</w:t>
      </w:r>
    </w:p>
    <w:p w:rsidR="003101C4" w:rsidRPr="008F7319" w:rsidRDefault="00B41F63" w:rsidP="001D226E">
      <w:p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А.</w:t>
      </w:r>
      <w:r w:rsidR="001D226E">
        <w:rPr>
          <w:rFonts w:ascii="Times New Roman" w:eastAsia="Times New Roman" w:hAnsi="Times New Roman"/>
          <w:sz w:val="28"/>
          <w:szCs w:val="28"/>
          <w:lang w:eastAsia="ru-RU"/>
        </w:rPr>
        <w:t xml:space="preserve">Цыганков </w:t>
      </w:r>
      <w:r w:rsidR="003101C4" w:rsidRPr="00D53F9B">
        <w:rPr>
          <w:rFonts w:ascii="Times New Roman" w:eastAsia="Times New Roman" w:hAnsi="Times New Roman"/>
          <w:sz w:val="28"/>
          <w:szCs w:val="28"/>
          <w:lang w:eastAsia="ru-RU"/>
        </w:rPr>
        <w:t xml:space="preserve"> «Голубка»</w:t>
      </w:r>
    </w:p>
    <w:p w:rsidR="003101C4" w:rsidRPr="00D53F9B" w:rsidRDefault="003101C4" w:rsidP="00D53F9B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Этюды,</w:t>
      </w:r>
    </w:p>
    <w:p w:rsidR="003101C4" w:rsidRPr="00D53F9B" w:rsidRDefault="003101C4" w:rsidP="00D53F9B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D53F9B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рекомендуемые для исполнения на технических зачетах</w:t>
      </w:r>
      <w:proofErr w:type="gram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B41F6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.Зверев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</w:t>
      </w:r>
      <w:r w:rsidR="0069386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proofErr w:type="gramEnd"/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Н.Бакланова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1D226E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К.Черни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G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Д.Кабалевский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Ладух</w:t>
      </w:r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ин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«Пчелы»</w:t>
      </w:r>
    </w:p>
    <w:p w:rsidR="003101C4" w:rsidRPr="00693862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Н.Ган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Этюд «Дождик начался»</w:t>
      </w:r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Э.Дженкинсон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«Танец»</w:t>
      </w:r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Н.Чайкин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3101C4" w:rsidRPr="00693862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А.Лемуан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Р.Крейцер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№8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П.Нечепоренко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b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3101C4" w:rsidRPr="00D53F9B" w:rsidRDefault="003101C4" w:rsidP="00693862">
      <w:pPr>
        <w:tabs>
          <w:tab w:val="left" w:pos="6424"/>
        </w:tabs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Ю.Блинов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B41F63" w:rsidRPr="001415C2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proofErr w:type="spellStart"/>
      <w:r w:rsidR="00B41F63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1D226E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Шишаков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1D226E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Белавин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693862" w:rsidRDefault="001D226E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Глейхман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В.Поздняков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В.Панин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Этюд-глиссандо</w:t>
      </w:r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К.Черни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G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П.Куликов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A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А.Шалов</w:t>
      </w:r>
      <w:proofErr w:type="spellEnd"/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moII</w:t>
      </w:r>
      <w:proofErr w:type="spellEnd"/>
    </w:p>
    <w:p w:rsidR="003101C4" w:rsidRPr="00D53F9B" w:rsidRDefault="003101C4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1D226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Ю.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Шишаков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h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</w:t>
      </w:r>
      <w:r w:rsidRPr="00D53F9B">
        <w:rPr>
          <w:rFonts w:ascii="Times New Roman" w:eastAsia="Times New Roman" w:hAnsi="Times New Roman"/>
          <w:color w:val="000000"/>
          <w:sz w:val="28"/>
          <w:szCs w:val="28"/>
        </w:rPr>
        <w:t>!</w:t>
      </w:r>
      <w:r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l</w:t>
      </w:r>
    </w:p>
    <w:p w:rsidR="003101C4" w:rsidRPr="00D53F9B" w:rsidRDefault="001D226E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Этюд-тарантелла</w:t>
      </w:r>
    </w:p>
    <w:p w:rsidR="003101C4" w:rsidRPr="00D53F9B" w:rsidRDefault="001D226E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Ю.</w:t>
      </w:r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Блинов</w:t>
      </w:r>
      <w:proofErr w:type="spellEnd"/>
      <w:r w:rsidR="00C55BB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G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C55BBA" w:rsidP="00693862">
      <w:pPr>
        <w:tabs>
          <w:tab w:val="left" w:pos="6424"/>
        </w:tabs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Ю.Шишаков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«Вечное движение»</w:t>
      </w:r>
    </w:p>
    <w:p w:rsidR="003101C4" w:rsidRPr="00D53F9B" w:rsidRDefault="00C55BBA" w:rsidP="00693862">
      <w:pPr>
        <w:tabs>
          <w:tab w:val="left" w:pos="6424"/>
        </w:tabs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В.Глейхман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e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3101C4" w:rsidRPr="00693862" w:rsidRDefault="00C55BBA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А.Шалов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3101C4" w:rsidRPr="00D53F9B" w:rsidRDefault="00C55BBA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К.Черни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№11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соч. 740</w:t>
      </w:r>
    </w:p>
    <w:p w:rsidR="003101C4" w:rsidRPr="00D53F9B" w:rsidRDefault="00C55BBA" w:rsidP="00693862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П.Нечепоренко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moll</w:t>
      </w:r>
    </w:p>
    <w:p w:rsidR="005D268E" w:rsidRPr="001D226E" w:rsidRDefault="00C55BBA" w:rsidP="00E62F03">
      <w:pPr>
        <w:spacing w:after="0" w:line="360" w:lineRule="auto"/>
        <w:jc w:val="both"/>
        <w:rPr>
          <w:rFonts w:ascii="Times New Roman" w:eastAsia="Times New Roman" w:hAnsi="Times New Roman"/>
          <w:color w:val="000000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Ю.Блинов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Этюд 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F</w:t>
      </w:r>
      <w:r w:rsidR="003101C4" w:rsidRPr="00D53F9B">
        <w:rPr>
          <w:rFonts w:ascii="Times New Roman" w:eastAsia="Times New Roman" w:hAnsi="Times New Roman"/>
          <w:color w:val="000000"/>
          <w:sz w:val="28"/>
          <w:szCs w:val="28"/>
        </w:rPr>
        <w:t>-</w:t>
      </w:r>
      <w:proofErr w:type="spellStart"/>
      <w:r w:rsidR="003101C4" w:rsidRPr="00D53F9B">
        <w:rPr>
          <w:rFonts w:ascii="Times New Roman" w:eastAsia="Times New Roman" w:hAnsi="Times New Roman"/>
          <w:color w:val="000000"/>
          <w:sz w:val="28"/>
          <w:szCs w:val="28"/>
          <w:lang w:val="en-US"/>
        </w:rPr>
        <w:t>dur</w:t>
      </w:r>
      <w:proofErr w:type="spellEnd"/>
    </w:p>
    <w:p w:rsidR="00705A37" w:rsidRDefault="00705A37" w:rsidP="00705A37">
      <w:pPr>
        <w:spacing w:before="28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/>
        </w:rPr>
        <w:t>III</w:t>
      </w:r>
      <w:r w:rsidRPr="003E11EA">
        <w:rPr>
          <w:rFonts w:ascii="Times New Roman" w:eastAsia="Times New Roman" w:hAnsi="Times New Roman"/>
          <w:b/>
          <w:sz w:val="28"/>
          <w:szCs w:val="28"/>
        </w:rPr>
        <w:t>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  Требования к уровню подготовки учащихся</w:t>
      </w:r>
    </w:p>
    <w:p w:rsidR="00705A37" w:rsidRDefault="00705A37" w:rsidP="00705A37">
      <w:pPr>
        <w:spacing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программа отражает разнообразие репертуара, его академическую направленность, </w:t>
      </w:r>
      <w:r w:rsidR="005D268E">
        <w:rPr>
          <w:rFonts w:ascii="Times New Roman" w:hAnsi="Times New Roman"/>
          <w:sz w:val="28"/>
          <w:szCs w:val="28"/>
        </w:rPr>
        <w:t>пред</w:t>
      </w:r>
      <w:r w:rsidR="00841994">
        <w:rPr>
          <w:rFonts w:ascii="Times New Roman" w:hAnsi="Times New Roman"/>
          <w:sz w:val="28"/>
          <w:szCs w:val="28"/>
        </w:rPr>
        <w:t>о</w:t>
      </w:r>
      <w:r w:rsidR="005D268E">
        <w:rPr>
          <w:rFonts w:ascii="Times New Roman" w:hAnsi="Times New Roman"/>
          <w:sz w:val="28"/>
          <w:szCs w:val="28"/>
        </w:rPr>
        <w:t>ставляет</w:t>
      </w:r>
      <w:r>
        <w:rPr>
          <w:rFonts w:ascii="Times New Roman" w:hAnsi="Times New Roman"/>
          <w:sz w:val="28"/>
          <w:szCs w:val="28"/>
        </w:rPr>
        <w:t xml:space="preserve"> возможность </w:t>
      </w:r>
      <w:r w:rsidR="005D268E">
        <w:rPr>
          <w:rFonts w:ascii="Times New Roman" w:hAnsi="Times New Roman"/>
          <w:sz w:val="28"/>
          <w:szCs w:val="28"/>
        </w:rPr>
        <w:t xml:space="preserve">применения </w:t>
      </w:r>
      <w:r>
        <w:rPr>
          <w:rFonts w:ascii="Times New Roman" w:hAnsi="Times New Roman"/>
          <w:sz w:val="28"/>
          <w:szCs w:val="28"/>
        </w:rPr>
        <w:t xml:space="preserve">индивидуального подхода к каждому ученику. </w:t>
      </w:r>
      <w:r>
        <w:rPr>
          <w:rFonts w:ascii="Times New Roman" w:eastAsia="Times New Roman" w:hAnsi="Times New Roman"/>
          <w:sz w:val="28"/>
          <w:szCs w:val="28"/>
        </w:rPr>
        <w:t xml:space="preserve">Содержание программы </w:t>
      </w:r>
      <w:r>
        <w:rPr>
          <w:rFonts w:ascii="Times New Roman" w:hAnsi="Times New Roman"/>
          <w:sz w:val="28"/>
          <w:szCs w:val="28"/>
        </w:rPr>
        <w:t xml:space="preserve">направлено на </w:t>
      </w:r>
      <w:r>
        <w:rPr>
          <w:rFonts w:ascii="Times New Roman" w:eastAsia="Times New Roman" w:hAnsi="Times New Roman"/>
          <w:sz w:val="28"/>
          <w:szCs w:val="28"/>
        </w:rPr>
        <w:t>обеспечение художественно-эстетического р</w:t>
      </w:r>
      <w:r w:rsidR="005D268E">
        <w:rPr>
          <w:rFonts w:ascii="Times New Roman" w:eastAsia="Times New Roman" w:hAnsi="Times New Roman"/>
          <w:sz w:val="28"/>
          <w:szCs w:val="28"/>
        </w:rPr>
        <w:t xml:space="preserve">азвития </w:t>
      </w:r>
      <w:r w:rsidR="005D268E">
        <w:rPr>
          <w:rFonts w:ascii="Times New Roman" w:eastAsia="Times New Roman" w:hAnsi="Times New Roman"/>
          <w:sz w:val="28"/>
          <w:szCs w:val="28"/>
        </w:rPr>
        <w:lastRenderedPageBreak/>
        <w:t>учащегося и приобретение</w:t>
      </w:r>
      <w:r>
        <w:rPr>
          <w:rFonts w:ascii="Times New Roman" w:eastAsia="Times New Roman" w:hAnsi="Times New Roman"/>
          <w:sz w:val="28"/>
          <w:szCs w:val="28"/>
        </w:rPr>
        <w:t xml:space="preserve"> им художественно-исполнительских знаний, умений и навыков.</w:t>
      </w:r>
    </w:p>
    <w:p w:rsidR="00841994" w:rsidRDefault="00841994" w:rsidP="00841994">
      <w:pPr>
        <w:pStyle w:val="a3"/>
        <w:spacing w:before="0" w:beforeAutospacing="0" w:after="0" w:line="360" w:lineRule="auto"/>
        <w:ind w:firstLine="709"/>
        <w:jc w:val="both"/>
        <w:rPr>
          <w:sz w:val="28"/>
          <w:szCs w:val="28"/>
        </w:rPr>
      </w:pPr>
      <w:r w:rsidRPr="00EF05FB">
        <w:rPr>
          <w:sz w:val="28"/>
          <w:szCs w:val="28"/>
        </w:rPr>
        <w:t xml:space="preserve">Результаты освоения программы «Народные инструменты» по </w:t>
      </w:r>
      <w:r>
        <w:rPr>
          <w:sz w:val="28"/>
          <w:szCs w:val="28"/>
        </w:rPr>
        <w:t xml:space="preserve">учебному предмету «Специальность (балалайка)» </w:t>
      </w:r>
      <w:r w:rsidRPr="00EF05FB">
        <w:rPr>
          <w:sz w:val="28"/>
          <w:szCs w:val="28"/>
        </w:rPr>
        <w:t>должны отражать</w:t>
      </w:r>
      <w:r>
        <w:rPr>
          <w:sz w:val="28"/>
          <w:szCs w:val="28"/>
        </w:rPr>
        <w:t>: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841994">
        <w:rPr>
          <w:sz w:val="28"/>
          <w:szCs w:val="28"/>
        </w:rPr>
        <w:t xml:space="preserve"> </w:t>
      </w:r>
      <w:r>
        <w:rPr>
          <w:sz w:val="28"/>
          <w:szCs w:val="28"/>
        </w:rPr>
        <w:t>наличие у уча</w:t>
      </w:r>
      <w:r w:rsidRPr="00841994">
        <w:rPr>
          <w:sz w:val="28"/>
          <w:szCs w:val="28"/>
        </w:rPr>
        <w:t>щегося интереса к музыкальному искусству, самостоятельному музыкальному исполнительству;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20"/>
        <w:jc w:val="both"/>
        <w:rPr>
          <w:sz w:val="28"/>
          <w:szCs w:val="28"/>
        </w:rPr>
      </w:pPr>
      <w:r w:rsidRPr="00841994">
        <w:rPr>
          <w:sz w:val="28"/>
          <w:szCs w:val="28"/>
        </w:rPr>
        <w:t xml:space="preserve">– сформированный комплекс исполнительских знаний, умений и навыков, позволяющий  использовать многообразные возможности </w:t>
      </w:r>
      <w:r>
        <w:rPr>
          <w:sz w:val="28"/>
          <w:szCs w:val="28"/>
        </w:rPr>
        <w:t>балалайки</w:t>
      </w:r>
      <w:r w:rsidRPr="00841994">
        <w:rPr>
          <w:sz w:val="28"/>
          <w:szCs w:val="28"/>
        </w:rPr>
        <w:t xml:space="preserve"> для достижения наиболее убедительной интерпретации авторского текста, самостоятельно накапливать репертуар из музыкальных произведений различных эпох, стилей, направлений, жанров и форм;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 xml:space="preserve">– знание репертуара для </w:t>
      </w:r>
      <w:r>
        <w:rPr>
          <w:rFonts w:ascii="Times New Roman" w:hAnsi="Times New Roman"/>
          <w:sz w:val="28"/>
          <w:szCs w:val="28"/>
        </w:rPr>
        <w:t>балалайки</w:t>
      </w:r>
      <w:r w:rsidRPr="00841994">
        <w:rPr>
          <w:rFonts w:ascii="Times New Roman" w:hAnsi="Times New Roman"/>
          <w:sz w:val="28"/>
          <w:szCs w:val="28"/>
        </w:rPr>
        <w:t>, включающего произведения разных стилей и жанров в соответствии с программными требованиями;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 xml:space="preserve">– знание художественно-исполнительских возможностей </w:t>
      </w:r>
      <w:r>
        <w:rPr>
          <w:rFonts w:ascii="Times New Roman" w:hAnsi="Times New Roman"/>
          <w:sz w:val="28"/>
          <w:szCs w:val="28"/>
        </w:rPr>
        <w:t>балалайки</w:t>
      </w:r>
      <w:r w:rsidRPr="00841994">
        <w:rPr>
          <w:rFonts w:ascii="Times New Roman" w:hAnsi="Times New Roman"/>
          <w:sz w:val="28"/>
          <w:szCs w:val="28"/>
        </w:rPr>
        <w:t>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>– знание профессиональной терминологии;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20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– умение читать с листа несложные музыкальные произведения;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- навыки по воспитанию слухового контроля, умению управлять процессом  исполнения музыкального произведения;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– навыки по использованию музыкально-исполнительских средств выразительности, выполнению  анализа исполняемых произведений, владению различными видами техники исполнительства, использованию художественно оправданных технических приемов;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</w:rPr>
      </w:pPr>
      <w:r w:rsidRPr="00841994">
        <w:rPr>
          <w:sz w:val="28"/>
          <w:szCs w:val="28"/>
        </w:rPr>
        <w:t>– наличие творческой  инициативы, сформированных представлений  о методике разучивания музыкальных произведений и приемах работы над исполнительскими трудностями;</w:t>
      </w:r>
    </w:p>
    <w:p w:rsidR="00841994" w:rsidRPr="00841994" w:rsidRDefault="00841994" w:rsidP="00841994">
      <w:pPr>
        <w:pStyle w:val="a3"/>
        <w:spacing w:before="0" w:beforeAutospacing="0" w:after="0" w:line="360" w:lineRule="auto"/>
        <w:ind w:firstLine="708"/>
        <w:jc w:val="both"/>
        <w:rPr>
          <w:sz w:val="28"/>
          <w:szCs w:val="28"/>
          <w:u w:val="single"/>
        </w:rPr>
      </w:pPr>
      <w:r w:rsidRPr="00841994">
        <w:rPr>
          <w:sz w:val="28"/>
          <w:szCs w:val="28"/>
        </w:rPr>
        <w:t>– наличие музыкальной памяти, развитого мелодического, ладогармонического, тембрового слуха;</w:t>
      </w:r>
    </w:p>
    <w:p w:rsidR="00841994" w:rsidRPr="00841994" w:rsidRDefault="00841994" w:rsidP="00841994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41994">
        <w:rPr>
          <w:rFonts w:ascii="Times New Roman" w:hAnsi="Times New Roman"/>
          <w:sz w:val="28"/>
          <w:szCs w:val="28"/>
        </w:rPr>
        <w:t xml:space="preserve">– наличие навыков </w:t>
      </w:r>
      <w:proofErr w:type="spellStart"/>
      <w:r w:rsidRPr="00841994">
        <w:rPr>
          <w:rFonts w:ascii="Times New Roman" w:hAnsi="Times New Roman"/>
          <w:sz w:val="28"/>
          <w:szCs w:val="28"/>
        </w:rPr>
        <w:t>репетиционно</w:t>
      </w:r>
      <w:proofErr w:type="spellEnd"/>
      <w:r w:rsidRPr="00841994">
        <w:rPr>
          <w:rFonts w:ascii="Times New Roman" w:hAnsi="Times New Roman"/>
          <w:sz w:val="28"/>
          <w:szCs w:val="28"/>
        </w:rPr>
        <w:t>-концертной работы в качестве солиста.</w:t>
      </w:r>
    </w:p>
    <w:p w:rsidR="00841994" w:rsidRDefault="00841994" w:rsidP="00705A37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Кроме того, по окончании обучения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 учащийся должен:</w:t>
      </w:r>
    </w:p>
    <w:p w:rsid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sz w:val="28"/>
          <w:szCs w:val="28"/>
        </w:rPr>
        <w:lastRenderedPageBreak/>
        <w:t>знать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конструктивные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особенности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инструмента</w:t>
      </w:r>
      <w:proofErr w:type="spellEnd"/>
      <w:r>
        <w:rPr>
          <w:rFonts w:ascii="Times New Roman" w:eastAsia="Times New Roman" w:hAnsi="Times New Roman"/>
          <w:sz w:val="28"/>
          <w:szCs w:val="28"/>
        </w:rPr>
        <w:t>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знать элементарные правила по уходу за инструментом и уметь их применять при необходимости; 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знать оркестровые разновидности инструмента </w:t>
      </w:r>
      <w:r w:rsidR="00F521BA">
        <w:rPr>
          <w:rFonts w:ascii="Times New Roman" w:eastAsia="Times New Roman" w:hAnsi="Times New Roman"/>
          <w:sz w:val="28"/>
          <w:szCs w:val="28"/>
          <w:lang w:val="ru-RU"/>
        </w:rPr>
        <w:t>балалайка</w:t>
      </w:r>
      <w:r w:rsidRPr="00705A37">
        <w:rPr>
          <w:rFonts w:ascii="Times New Roman" w:eastAsia="Times New Roman" w:hAnsi="Times New Roman"/>
          <w:sz w:val="28"/>
          <w:szCs w:val="28"/>
          <w:lang w:val="ru-RU"/>
        </w:rPr>
        <w:t>;</w:t>
      </w:r>
    </w:p>
    <w:p w:rsid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sz w:val="28"/>
          <w:szCs w:val="28"/>
        </w:rPr>
        <w:t>уметь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самостоятельно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настраивать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инструмент</w:t>
      </w:r>
      <w:proofErr w:type="spellEnd"/>
      <w:r>
        <w:rPr>
          <w:rFonts w:ascii="Times New Roman" w:eastAsia="Times New Roman" w:hAnsi="Times New Roman"/>
          <w:sz w:val="28"/>
          <w:szCs w:val="28"/>
        </w:rPr>
        <w:t>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>уметь самостоятельно определять технические трудности  несложного музыкального произведения и находить способы и методы в работе над ними;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>уметь творчески подходить к созданию художественного образа, используя при этом все теоретические  знания и  предыдущий практический опыт в освоении штрихов, приемов и других музыкальных средств выразительности;</w:t>
      </w:r>
    </w:p>
    <w:p w:rsidR="00705A37" w:rsidRPr="00705A37" w:rsidRDefault="00705A37" w:rsidP="00705A37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 w:rsidRPr="00705A37">
        <w:rPr>
          <w:rFonts w:ascii="Times New Roman" w:eastAsia="Times New Roman" w:hAnsi="Times New Roman"/>
          <w:sz w:val="28"/>
          <w:szCs w:val="28"/>
          <w:lang w:val="ru-RU"/>
        </w:rPr>
        <w:t>уметь  на базе приобретенных специальных зн</w:t>
      </w:r>
      <w:r w:rsidR="00841994">
        <w:rPr>
          <w:rFonts w:ascii="Times New Roman" w:eastAsia="Times New Roman" w:hAnsi="Times New Roman"/>
          <w:sz w:val="28"/>
          <w:szCs w:val="28"/>
          <w:lang w:val="ru-RU"/>
        </w:rPr>
        <w:t xml:space="preserve">аний </w:t>
      </w:r>
      <w:r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давать грамотную адекватную оценку многообразным музыкальным событиям; </w:t>
      </w:r>
    </w:p>
    <w:p w:rsidR="00705A37" w:rsidRPr="0001695F" w:rsidRDefault="00841994" w:rsidP="0001695F">
      <w:pPr>
        <w:pStyle w:val="11"/>
        <w:numPr>
          <w:ilvl w:val="0"/>
          <w:numId w:val="25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val="ru-RU"/>
        </w:rPr>
      </w:pPr>
      <w:r>
        <w:rPr>
          <w:rFonts w:ascii="Times New Roman" w:eastAsia="Times New Roman" w:hAnsi="Times New Roman"/>
          <w:sz w:val="28"/>
          <w:szCs w:val="28"/>
          <w:lang w:val="ru-RU"/>
        </w:rPr>
        <w:t>иметь</w:t>
      </w:r>
      <w:r w:rsidR="00705A37"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 навык транспонирования и подбора по слуху, </w:t>
      </w:r>
      <w:proofErr w:type="gramStart"/>
      <w:r w:rsidR="00705A37" w:rsidRPr="00705A37">
        <w:rPr>
          <w:rFonts w:ascii="Times New Roman" w:eastAsia="Times New Roman" w:hAnsi="Times New Roman"/>
          <w:sz w:val="28"/>
          <w:szCs w:val="28"/>
          <w:lang w:val="ru-RU"/>
        </w:rPr>
        <w:t>необходимых</w:t>
      </w:r>
      <w:proofErr w:type="gramEnd"/>
      <w:r w:rsidR="00705A37" w:rsidRPr="00705A37">
        <w:rPr>
          <w:rFonts w:ascii="Times New Roman" w:eastAsia="Times New Roman" w:hAnsi="Times New Roman"/>
          <w:sz w:val="28"/>
          <w:szCs w:val="28"/>
          <w:lang w:val="ru-RU"/>
        </w:rPr>
        <w:t xml:space="preserve">  в дальнейшем будущему оркестровому музыканту</w:t>
      </w:r>
      <w:r w:rsidR="00705A37" w:rsidRPr="0001695F">
        <w:rPr>
          <w:rFonts w:ascii="Times New Roman" w:eastAsia="Times New Roman" w:hAnsi="Times New Roman"/>
          <w:sz w:val="28"/>
          <w:szCs w:val="28"/>
          <w:lang w:val="ru-RU"/>
        </w:rPr>
        <w:t>.</w:t>
      </w:r>
    </w:p>
    <w:p w:rsidR="00705A37" w:rsidRPr="000E5A09" w:rsidRDefault="00705A37" w:rsidP="00F521BA">
      <w:pPr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05A37" w:rsidRPr="00F521BA" w:rsidRDefault="00F521BA" w:rsidP="00F521B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IV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Формы и </w:t>
      </w:r>
      <w:proofErr w:type="gramStart"/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методы  контроля</w:t>
      </w:r>
      <w:proofErr w:type="gramEnd"/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, система оценок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i/>
          <w:sz w:val="28"/>
          <w:szCs w:val="28"/>
          <w:lang w:eastAsia="ru-RU"/>
        </w:rPr>
        <w:t>1. Аттестация: цели, виды, форма, содержание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Цель  аттестации -  определение уров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ня подготовки учащегося на   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определенном этапе обучения 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>в соответствии с программными требованиями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. С другой стороны аттестация – 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>это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кон</w:t>
      </w:r>
      <w:r w:rsidR="00F521BA">
        <w:rPr>
          <w:rFonts w:ascii="Times New Roman" w:eastAsia="Times New Roman" w:hAnsi="Times New Roman"/>
          <w:sz w:val="28"/>
          <w:szCs w:val="28"/>
          <w:lang w:eastAsia="ru-RU"/>
        </w:rPr>
        <w:t>троль, проверка самостоятельной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домашней работы ученика.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Оценка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 качества знаний  по  специальности 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охватывае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т все виды контроля: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     - текущий контроль успеваемости;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- промежуточная аттестация учащихся; 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- итоговая  аттестация  учащихся.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Каждый из видов контроля успеваемости учащихся имеет свои цели, задачи и формы.</w:t>
      </w:r>
    </w:p>
    <w:p w:rsidR="00705A37" w:rsidRPr="00F521BA" w:rsidRDefault="00F521BA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 xml:space="preserve"> </w:t>
      </w:r>
      <w:r w:rsidR="00705A37"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Текущий контроль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успеваемости направлен на поддержание учебной дисциплины, в</w:t>
      </w:r>
      <w:r w:rsidR="006D0614">
        <w:rPr>
          <w:rFonts w:ascii="Times New Roman" w:eastAsia="Times New Roman" w:hAnsi="Times New Roman"/>
          <w:sz w:val="28"/>
          <w:szCs w:val="28"/>
          <w:lang w:eastAsia="ru-RU"/>
        </w:rPr>
        <w:t xml:space="preserve">ыявление отношения учащегося к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изучаемому предмету, на организацию регулярных домашних занятий, повышение уровня освоения текущего учебного материала. Он имеет воспитательные цели и учитывает индивидуальные психоло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 xml:space="preserve">гические особенности учащегося. 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>Текущий контроль осуществляется преподавателем по специальности регулярно (с периодич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>ностью  не более чем через два-</w:t>
      </w:r>
      <w:r w:rsidR="00705A37"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три урока) в рамках расписания занятий и предлагает использование различной системы оценок. Результаты текущего контроля учитываются при выставлении четвертных, полугодовых, годовых оценок. 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В качестве форм текущего контроля успеваемости могут использоваться академические концерты, прослушивания к конкурсам, отчетным концертам.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Текущий контроль успеваемости учащихся проводится в счет аудиторного  времени, предусмотренного учебным предметом.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b/>
          <w:sz w:val="28"/>
          <w:szCs w:val="28"/>
          <w:lang w:eastAsia="ru-RU"/>
        </w:rPr>
        <w:t>Промежуточная  аттестация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определяет успешность развития учащегося и усвоения им программы 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 xml:space="preserve">учебного предмета 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на определенном этапе обучения. Наиболее распространенными формами промежуточной аттестации учащихся являются: </w:t>
      </w:r>
    </w:p>
    <w:p w:rsidR="00705A37" w:rsidRPr="00F521BA" w:rsidRDefault="0001695F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 контрольные уроки,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- зачеты (показ части программы, технический зачет)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705A37" w:rsidRPr="00F521BA" w:rsidRDefault="0001695F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-   академические концерты,</w:t>
      </w:r>
    </w:p>
    <w:p w:rsidR="00705A37" w:rsidRPr="00F521BA" w:rsidRDefault="00705A37" w:rsidP="00F521BA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-  переводные экзамены</w:t>
      </w:r>
      <w:r w:rsidR="0001695F">
        <w:rPr>
          <w:rFonts w:ascii="Times New Roman" w:eastAsia="Times New Roman" w:hAnsi="Times New Roman"/>
          <w:sz w:val="28"/>
          <w:szCs w:val="28"/>
          <w:lang w:eastAsia="ru-RU"/>
        </w:rPr>
        <w:t xml:space="preserve"> (зачеты).</w:t>
      </w:r>
    </w:p>
    <w:p w:rsidR="006D0614" w:rsidRDefault="00F521BA" w:rsidP="006D0614">
      <w:pPr>
        <w:spacing w:before="28"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6D0614">
        <w:rPr>
          <w:rFonts w:ascii="Times New Roman" w:eastAsia="Times New Roman" w:hAnsi="Times New Roman"/>
          <w:b/>
          <w:sz w:val="28"/>
          <w:szCs w:val="28"/>
        </w:rPr>
        <w:t>Контрольные уроки</w:t>
      </w:r>
      <w:r w:rsidR="006D0614">
        <w:rPr>
          <w:rFonts w:ascii="Times New Roman" w:eastAsia="Times New Roman" w:hAnsi="Times New Roman"/>
          <w:sz w:val="28"/>
          <w:szCs w:val="28"/>
        </w:rPr>
        <w:t xml:space="preserve"> направлены на выявление знаний, умений и навыков учащихся в классе по специальности. Они не требуют публичного исполнения и концертной готовности. Это своего рода проверка навыков самостоятельной работы учащегося, проверка технического роста, проверка степени овладения навыками </w:t>
      </w:r>
      <w:proofErr w:type="spellStart"/>
      <w:r w:rsidR="006D0614">
        <w:rPr>
          <w:rFonts w:ascii="Times New Roman" w:eastAsia="Times New Roman" w:hAnsi="Times New Roman"/>
          <w:sz w:val="28"/>
          <w:szCs w:val="28"/>
        </w:rPr>
        <w:t>музицирования</w:t>
      </w:r>
      <w:proofErr w:type="spellEnd"/>
      <w:r w:rsidR="006D0614">
        <w:rPr>
          <w:rFonts w:ascii="Times New Roman" w:eastAsia="Times New Roman" w:hAnsi="Times New Roman"/>
          <w:sz w:val="28"/>
          <w:szCs w:val="28"/>
        </w:rPr>
        <w:t xml:space="preserve"> (чтение с листа, подбор по слуху, транспонирование), проверка степени готовности учащихся выпускных классов к итоговой аттестации. Контрольные прослушивания </w:t>
      </w:r>
      <w:r w:rsidR="006D0614">
        <w:rPr>
          <w:rFonts w:ascii="Times New Roman" w:eastAsia="Times New Roman" w:hAnsi="Times New Roman"/>
          <w:sz w:val="28"/>
          <w:szCs w:val="28"/>
        </w:rPr>
        <w:lastRenderedPageBreak/>
        <w:t>проводятся в классе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 в присутствии комиссии, включают</w:t>
      </w:r>
      <w:r w:rsidR="006D0614">
        <w:rPr>
          <w:rFonts w:ascii="Times New Roman" w:eastAsia="Times New Roman" w:hAnsi="Times New Roman"/>
          <w:sz w:val="28"/>
          <w:szCs w:val="28"/>
        </w:rPr>
        <w:t xml:space="preserve"> в себя элементы беседы с 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учащимся и предполагают обязательное </w:t>
      </w:r>
      <w:r w:rsidR="006D0614">
        <w:rPr>
          <w:rFonts w:ascii="Times New Roman" w:eastAsia="Times New Roman" w:hAnsi="Times New Roman"/>
          <w:sz w:val="28"/>
          <w:szCs w:val="28"/>
        </w:rPr>
        <w:t>обсуждение  рекомендательного характера.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  <w:t xml:space="preserve">Также преподаватель может сам назначать и проводить контрольные уроки в течение четверти в зависимости от индивидуальной успеваемости ученика, от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этапности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изучаемой программы с целью повышения мотивации в ученике к учебному процессу.   </w:t>
      </w:r>
    </w:p>
    <w:p w:rsidR="006D0614" w:rsidRDefault="006D0614" w:rsidP="006D0614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Контрольные уроки проводятся в счет аудиторного времени, предусмотренного на учебный предмет.   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 xml:space="preserve">Зачеты </w:t>
      </w:r>
      <w:r>
        <w:rPr>
          <w:rFonts w:ascii="Times New Roman" w:eastAsia="Times New Roman" w:hAnsi="Times New Roman"/>
          <w:sz w:val="28"/>
          <w:szCs w:val="28"/>
        </w:rPr>
        <w:t xml:space="preserve">проводятся на завершающих полугодие учебных занятиях в счет аудиторного времени, предусмотренного на учебный предмет, и предполагают публичное исполнение технической или академической программы или ее части в присутствии комиссии. Зачеты 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могут быть </w:t>
      </w:r>
      <w:r>
        <w:rPr>
          <w:rFonts w:ascii="Times New Roman" w:eastAsia="Times New Roman" w:hAnsi="Times New Roman"/>
          <w:sz w:val="28"/>
          <w:szCs w:val="28"/>
        </w:rPr>
        <w:t>дифференцированные</w:t>
      </w:r>
      <w:r w:rsidR="0001695F">
        <w:rPr>
          <w:rFonts w:ascii="Times New Roman" w:eastAsia="Times New Roman" w:hAnsi="Times New Roman"/>
          <w:sz w:val="28"/>
          <w:szCs w:val="28"/>
        </w:rPr>
        <w:t xml:space="preserve"> и недифференцированные</w:t>
      </w:r>
      <w:r>
        <w:rPr>
          <w:rFonts w:ascii="Times New Roman" w:eastAsia="Times New Roman" w:hAnsi="Times New Roman"/>
          <w:sz w:val="28"/>
          <w:szCs w:val="28"/>
        </w:rPr>
        <w:t xml:space="preserve">, с обязательным методическим обсуждением, носящим рекомендательный характер. 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 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Академические концерты</w:t>
      </w:r>
      <w:r>
        <w:rPr>
          <w:rFonts w:ascii="Times New Roman" w:eastAsia="Times New Roman" w:hAnsi="Times New Roman"/>
          <w:sz w:val="28"/>
          <w:szCs w:val="28"/>
        </w:rPr>
        <w:t xml:space="preserve"> предполагают те же требования, что и зачеты, но они представляют собой публичное (на сцене) исполнение учебной программы или ее части в присутствии комиссии, родителей, учащихся и других слушателей. Для академического концерта преподаватель должен подготовить с учеником 2-3 произведения. Выступление ученика обязательно должно быть с оценкой.</w:t>
      </w:r>
    </w:p>
    <w:p w:rsidR="006D0614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    </w:t>
      </w:r>
      <w:r>
        <w:rPr>
          <w:rFonts w:ascii="Times New Roman" w:eastAsia="Times New Roman" w:hAnsi="Times New Roman"/>
          <w:b/>
          <w:sz w:val="28"/>
          <w:szCs w:val="28"/>
        </w:rPr>
        <w:tab/>
        <w:t>Переводные экзамены</w:t>
      </w:r>
      <w:r>
        <w:rPr>
          <w:rFonts w:ascii="Times New Roman" w:eastAsia="Times New Roman" w:hAnsi="Times New Roman"/>
          <w:sz w:val="28"/>
          <w:szCs w:val="28"/>
        </w:rPr>
        <w:t xml:space="preserve"> проводятся в конце каждого учебного года. Исполнение полной программы демонстрирует уровень освоения программы данного года обучения. Переводной экзамен проводится с применением дифференцированных систем оценок, завершаясь обязательным методическим обсуждением. Экзамены проводятся за пределами аудиторных учебных занятий. Учащийся, освоивший в полном объеме  программу, переводится в следующий класс. </w:t>
      </w:r>
    </w:p>
    <w:p w:rsidR="006D0614" w:rsidRPr="00EB2EC3" w:rsidRDefault="006D0614" w:rsidP="006D0614">
      <w:pPr>
        <w:spacing w:before="28"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   </w:t>
      </w:r>
      <w:r>
        <w:rPr>
          <w:rFonts w:ascii="Times New Roman" w:eastAsia="Times New Roman" w:hAnsi="Times New Roman"/>
          <w:sz w:val="28"/>
          <w:szCs w:val="28"/>
        </w:rPr>
        <w:tab/>
      </w:r>
      <w:r>
        <w:rPr>
          <w:rFonts w:ascii="Times New Roman" w:eastAsia="Times New Roman" w:hAnsi="Times New Roman"/>
          <w:b/>
          <w:sz w:val="28"/>
          <w:szCs w:val="28"/>
        </w:rPr>
        <w:t>Итоговая аттестация (экзамен</w:t>
      </w:r>
      <w:r>
        <w:rPr>
          <w:rFonts w:ascii="Times New Roman" w:eastAsia="Times New Roman" w:hAnsi="Times New Roman"/>
          <w:sz w:val="28"/>
          <w:szCs w:val="28"/>
        </w:rPr>
        <w:t xml:space="preserve">) определяет уровень и качество освоения образовательной программы. Экзамен проводится в выпускных классах: 8 (9), в соответствии с действующими учебными планами. Итоговая аттестация проводится по утвержденному директором школы  расписанию. </w:t>
      </w:r>
    </w:p>
    <w:p w:rsidR="006D0614" w:rsidRPr="00EB2EC3" w:rsidRDefault="006D0614" w:rsidP="006D0614">
      <w:pPr>
        <w:spacing w:before="28" w:after="0" w:line="360" w:lineRule="auto"/>
        <w:rPr>
          <w:rFonts w:ascii="Times New Roman" w:eastAsia="Times New Roman" w:hAnsi="Times New Roman"/>
          <w:i/>
          <w:sz w:val="28"/>
          <w:szCs w:val="28"/>
        </w:rPr>
      </w:pPr>
      <w:r w:rsidRPr="00EB2EC3">
        <w:rPr>
          <w:rFonts w:ascii="Times New Roman" w:eastAsia="Times New Roman" w:hAnsi="Times New Roman"/>
          <w:i/>
          <w:sz w:val="28"/>
          <w:szCs w:val="28"/>
        </w:rPr>
        <w:t xml:space="preserve">   2. Критерии оценок</w:t>
      </w:r>
    </w:p>
    <w:p w:rsidR="006D0614" w:rsidRPr="00777CF8" w:rsidRDefault="006D0614" w:rsidP="006D0614">
      <w:pPr>
        <w:spacing w:before="28" w:after="0" w:line="360" w:lineRule="auto"/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Для аттестации обучающихся создаются фонды оценочных средств, включающие методы контроля, позволяющие оценить приобретенные знания, умения, навыки. По итогам исполнения  выставляются оценки по пятибалльной</w:t>
      </w:r>
      <w:r>
        <w:rPr>
          <w:rFonts w:ascii="Times New Roman" w:eastAsia="Times New Roman" w:hAnsi="Times New Roman"/>
          <w:color w:val="FF0000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шкале.</w:t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  <w:r>
        <w:rPr>
          <w:rFonts w:ascii="Times New Roman" w:eastAsia="Times New Roman" w:hAnsi="Times New Roman"/>
          <w:b/>
          <w:i/>
          <w:sz w:val="28"/>
          <w:szCs w:val="28"/>
        </w:rPr>
        <w:tab/>
      </w:r>
    </w:p>
    <w:p w:rsidR="006D0614" w:rsidRDefault="006D0614" w:rsidP="006D0614">
      <w:pPr>
        <w:spacing w:before="28" w:after="0" w:line="240" w:lineRule="auto"/>
        <w:ind w:firstLine="708"/>
        <w:jc w:val="right"/>
        <w:rPr>
          <w:rFonts w:ascii="Times New Roman" w:eastAsia="Times New Roman" w:hAnsi="Times New Roman"/>
          <w:b/>
          <w:i/>
          <w:sz w:val="28"/>
          <w:szCs w:val="28"/>
        </w:rPr>
      </w:pPr>
      <w:r>
        <w:rPr>
          <w:rFonts w:ascii="Times New Roman" w:eastAsia="Times New Roman" w:hAnsi="Times New Roman"/>
          <w:b/>
          <w:i/>
          <w:sz w:val="28"/>
          <w:szCs w:val="28"/>
        </w:rPr>
        <w:t xml:space="preserve">     Таблица </w:t>
      </w:r>
      <w:r w:rsidR="00A22662">
        <w:rPr>
          <w:rFonts w:ascii="Times New Roman" w:eastAsia="Times New Roman" w:hAnsi="Times New Roman"/>
          <w:b/>
          <w:i/>
          <w:sz w:val="28"/>
          <w:szCs w:val="28"/>
        </w:rPr>
        <w:t>12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968"/>
        <w:gridCol w:w="5729"/>
      </w:tblGrid>
      <w:tr w:rsidR="006D0614" w:rsidTr="006D0614">
        <w:trPr>
          <w:trHeight w:val="386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Критерии оценивания исполнения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 («отлично»)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Яркая, осмысленная игра, выразительная динамика; текст сыгран безукоризненно. Использован богатый арсенал выразительных средств, владение исполнительской техникой и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звуковедением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 позволяет говорить о </w:t>
            </w:r>
            <w:r w:rsidR="0001695F">
              <w:rPr>
                <w:rFonts w:ascii="Times New Roman" w:eastAsia="Times New Roman" w:hAnsi="Times New Roman"/>
                <w:sz w:val="28"/>
                <w:szCs w:val="28"/>
              </w:rPr>
              <w:t xml:space="preserve">достаточно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высоком  художественном уровне игры.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 («хорошо»)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Игра с ясной художественно-музыкальной трактовкой, но не все технически проработано, определенное количество погрешностей не дает возможность оценить «отлично». Интонационная и ритмическая игра может носить неопределенный характер.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 («удовлетворительно»)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Средний технический уровень подготовки, бедный, недостаточный штриховой арсенал, определенные проблемы в исполнительском аппарате мешают донести до слушателя художественный замысел произведения.  Можно говорить  о том, что качество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исполняемой программы  в данном случае зависело от времени, потраченном на работу  дома или  отсутствии интереса у ученика к занятиям музыкой.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 («неудовлетворительно»)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before="28"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Исполнение  с частыми остановками, однообразной динамикой, без элементов фразировки, интонирования, без личного участия самого ученика в процессе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</w:rPr>
              <w:t>музицирования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6D0614" w:rsidTr="006D0614">
        <w:trPr>
          <w:trHeight w:val="389"/>
        </w:trPr>
        <w:tc>
          <w:tcPr>
            <w:tcW w:w="39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Зачет (без оценки)</w:t>
            </w:r>
          </w:p>
        </w:tc>
        <w:tc>
          <w:tcPr>
            <w:tcW w:w="5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D0614" w:rsidRDefault="006D0614" w:rsidP="006D0614">
            <w:pPr>
              <w:spacing w:after="0" w:line="360" w:lineRule="auto"/>
              <w:jc w:val="both"/>
              <w:rPr>
                <w:rFonts w:ascii="Times New Roman" w:eastAsia="Helvetica" w:hAnsi="Times New Roman"/>
                <w:sz w:val="28"/>
                <w:szCs w:val="28"/>
              </w:rPr>
            </w:pPr>
            <w:r>
              <w:rPr>
                <w:rFonts w:ascii="Times New Roman" w:eastAsia="Helvetica" w:hAnsi="Times New Roman"/>
                <w:sz w:val="28"/>
                <w:szCs w:val="28"/>
              </w:rPr>
              <w:t>Отражает достаточный уровень подготовки и исполнения на данном этапе обучения.</w:t>
            </w:r>
          </w:p>
        </w:tc>
      </w:tr>
    </w:tbl>
    <w:p w:rsidR="006D0614" w:rsidRDefault="006D0614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705A37" w:rsidRPr="00F521BA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    Оценки выставляются по окончании четвертей и полугодий учебного года. Фонды оценочных сре</w:t>
      </w:r>
      <w:proofErr w:type="gramStart"/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>дств  пр</w:t>
      </w:r>
      <w:proofErr w:type="gramEnd"/>
      <w:r w:rsidRPr="00F521BA">
        <w:rPr>
          <w:rFonts w:ascii="Times New Roman" w:eastAsia="Times New Roman" w:hAnsi="Times New Roman"/>
          <w:sz w:val="28"/>
          <w:szCs w:val="28"/>
          <w:lang w:eastAsia="ru-RU"/>
        </w:rPr>
        <w:t xml:space="preserve">изваны обеспечивать оценку качества приобретенных выпускниками знаний, умений, навыков и степень готовности выпускников к возможному продолжению профессионального образования в области музыкального искусства. </w:t>
      </w:r>
    </w:p>
    <w:p w:rsidR="00705A37" w:rsidRPr="00360AA0" w:rsidRDefault="00F521BA" w:rsidP="0003496D">
      <w:pPr>
        <w:spacing w:before="100" w:beforeAutospacing="1"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val="en-US" w:eastAsia="ru-RU"/>
        </w:rPr>
        <w:t>V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. </w:t>
      </w:r>
      <w:r w:rsidR="00705A37" w:rsidRPr="00360AA0">
        <w:rPr>
          <w:rFonts w:ascii="Times New Roman" w:eastAsia="Times New Roman" w:hAnsi="Times New Roman"/>
          <w:b/>
          <w:sz w:val="28"/>
          <w:szCs w:val="28"/>
          <w:lang w:eastAsia="ru-RU"/>
        </w:rPr>
        <w:t>Методическое обеспечение учебного процесса</w:t>
      </w:r>
    </w:p>
    <w:p w:rsidR="00705A37" w:rsidRPr="00360AA0" w:rsidRDefault="00705A37" w:rsidP="0003496D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360AA0">
        <w:rPr>
          <w:rFonts w:ascii="Times New Roman" w:hAnsi="Times New Roman"/>
          <w:b/>
          <w:i/>
          <w:sz w:val="28"/>
          <w:szCs w:val="28"/>
        </w:rPr>
        <w:t>Методические рекомендации педагогическим работникам</w:t>
      </w:r>
    </w:p>
    <w:p w:rsidR="00705A37" w:rsidRPr="00360AA0" w:rsidRDefault="00705A37" w:rsidP="00705A37">
      <w:pPr>
        <w:pStyle w:val="2"/>
        <w:spacing w:line="360" w:lineRule="auto"/>
        <w:ind w:firstLine="706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В работе с учащимся преподаватель должен следовать основным принцип</w:t>
      </w:r>
      <w:r w:rsidR="001415C2">
        <w:rPr>
          <w:sz w:val="28"/>
          <w:szCs w:val="28"/>
        </w:rPr>
        <w:t>ам дидактики: последовательности, систематичности, доступности, наглядности</w:t>
      </w:r>
      <w:r w:rsidRPr="00360AA0">
        <w:rPr>
          <w:sz w:val="28"/>
          <w:szCs w:val="28"/>
        </w:rPr>
        <w:t xml:space="preserve"> в освоении материала. Рабочая обстановка в классе по специальности, доверительные отношения между учеником и учителем, творческая атмосфера  должны способствовать  пробуждению в ученике сознательности, личной активности</w:t>
      </w:r>
      <w:r w:rsidR="006D0614">
        <w:rPr>
          <w:sz w:val="28"/>
          <w:szCs w:val="28"/>
        </w:rPr>
        <w:t xml:space="preserve">. </w:t>
      </w:r>
      <w:r w:rsidRPr="00360AA0">
        <w:rPr>
          <w:sz w:val="28"/>
          <w:szCs w:val="28"/>
        </w:rPr>
        <w:t>Процесс обучения должен протекать с  учетом индивидуальных психических особенностей ученика, его физических данных. Педагог д</w:t>
      </w:r>
      <w:r w:rsidR="0003496D">
        <w:rPr>
          <w:sz w:val="28"/>
          <w:szCs w:val="28"/>
        </w:rPr>
        <w:t xml:space="preserve">олжен неустанно контролировать </w:t>
      </w:r>
      <w:r w:rsidRPr="00360AA0">
        <w:rPr>
          <w:sz w:val="28"/>
          <w:szCs w:val="28"/>
        </w:rPr>
        <w:t xml:space="preserve">уровень развития музыкальных способностей своих учеников. </w:t>
      </w:r>
    </w:p>
    <w:p w:rsidR="00705A37" w:rsidRPr="00360AA0" w:rsidRDefault="00705A37" w:rsidP="00705A37">
      <w:pPr>
        <w:pStyle w:val="2"/>
        <w:spacing w:line="360" w:lineRule="auto"/>
        <w:ind w:firstLine="706"/>
        <w:jc w:val="both"/>
        <w:rPr>
          <w:iCs/>
          <w:sz w:val="28"/>
          <w:szCs w:val="28"/>
        </w:rPr>
      </w:pPr>
      <w:r w:rsidRPr="00360AA0">
        <w:rPr>
          <w:sz w:val="28"/>
          <w:szCs w:val="28"/>
        </w:rPr>
        <w:lastRenderedPageBreak/>
        <w:t xml:space="preserve">В начале каждого полугодия преподаватель составляет для учащегося индивидуальный план, который утверждается заведующим отделом. В конце учебного года преподаватель представляет отчет о его выполнении с приложением </w:t>
      </w:r>
      <w:r w:rsidR="006D0614">
        <w:rPr>
          <w:sz w:val="28"/>
          <w:szCs w:val="28"/>
        </w:rPr>
        <w:t>краткой характеристики работы уча</w:t>
      </w:r>
      <w:r w:rsidRPr="00360AA0">
        <w:rPr>
          <w:sz w:val="28"/>
          <w:szCs w:val="28"/>
        </w:rPr>
        <w:t xml:space="preserve">щегося. </w:t>
      </w:r>
      <w:r w:rsidR="006D0614">
        <w:rPr>
          <w:sz w:val="28"/>
          <w:szCs w:val="28"/>
        </w:rPr>
        <w:t xml:space="preserve">При составлении индивидуального </w:t>
      </w:r>
      <w:r w:rsidRPr="00360AA0">
        <w:rPr>
          <w:sz w:val="28"/>
          <w:szCs w:val="28"/>
        </w:rPr>
        <w:t>учебного плана следует учитывать личностные осо</w:t>
      </w:r>
      <w:r w:rsidR="006D0614">
        <w:rPr>
          <w:sz w:val="28"/>
          <w:szCs w:val="28"/>
        </w:rPr>
        <w:t>бенности и степень подготовки уча</w:t>
      </w:r>
      <w:r w:rsidRPr="00360AA0">
        <w:rPr>
          <w:sz w:val="28"/>
          <w:szCs w:val="28"/>
        </w:rPr>
        <w:t>щегося. В репертуар необходимо включать произведения, доступные по степени технической и образной сложности, и при этом</w:t>
      </w:r>
      <w:r w:rsidR="0003496D">
        <w:rPr>
          <w:sz w:val="28"/>
          <w:szCs w:val="28"/>
        </w:rPr>
        <w:t>,</w:t>
      </w:r>
      <w:r w:rsidRPr="00360AA0">
        <w:rPr>
          <w:sz w:val="28"/>
          <w:szCs w:val="28"/>
        </w:rPr>
        <w:t xml:space="preserve"> по возможности</w:t>
      </w:r>
      <w:r w:rsidR="0003496D">
        <w:rPr>
          <w:sz w:val="28"/>
          <w:szCs w:val="28"/>
        </w:rPr>
        <w:t>,</w:t>
      </w:r>
      <w:r w:rsidRPr="00360AA0">
        <w:rPr>
          <w:sz w:val="28"/>
          <w:szCs w:val="28"/>
        </w:rPr>
        <w:t xml:space="preserve"> высокохудожественные по содержанию, разнообразные по стилю, жанру, форме и фактуре. Индивидуальные планы вновь поступивших учеников должны быть составлены к концу сентября после детального ознакомления с особенностями, возмо</w:t>
      </w:r>
      <w:r w:rsidR="006D0614">
        <w:rPr>
          <w:sz w:val="28"/>
          <w:szCs w:val="28"/>
        </w:rPr>
        <w:t>жностями и уровнем подготовки уча</w:t>
      </w:r>
      <w:r w:rsidRPr="00360AA0">
        <w:rPr>
          <w:sz w:val="28"/>
          <w:szCs w:val="28"/>
        </w:rPr>
        <w:t>щегося.</w:t>
      </w:r>
    </w:p>
    <w:p w:rsidR="00705A37" w:rsidRPr="00360AA0" w:rsidRDefault="00705A37" w:rsidP="00705A37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 </w:t>
      </w:r>
      <w:r w:rsidRPr="00360AA0">
        <w:rPr>
          <w:rFonts w:ascii="Times New Roman" w:hAnsi="Times New Roman"/>
          <w:bCs/>
          <w:sz w:val="28"/>
          <w:szCs w:val="28"/>
        </w:rPr>
        <w:t xml:space="preserve">Необходимым условием для успешного обучения </w:t>
      </w: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>ученика</w:t>
      </w:r>
      <w:r w:rsidRPr="00360AA0">
        <w:rPr>
          <w:rFonts w:ascii="Times New Roman" w:hAnsi="Times New Roman"/>
          <w:bCs/>
          <w:sz w:val="28"/>
          <w:szCs w:val="28"/>
        </w:rPr>
        <w:t xml:space="preserve"> на балалайке является формирование н</w:t>
      </w: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>а начальном этапе правильной посадки,  постановки рук. Следует сразу же задействовать в работе все пальцы левой руки, включая большой. Особое внимание необходимо уделить укреплению мизинца.</w:t>
      </w:r>
    </w:p>
    <w:p w:rsidR="00705A37" w:rsidRPr="00360AA0" w:rsidRDefault="00705A37" w:rsidP="00705A37">
      <w:pPr>
        <w:shd w:val="clear" w:color="auto" w:fill="FFFFFF"/>
        <w:spacing w:after="0" w:line="36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360AA0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</w:t>
      </w:r>
      <w:r w:rsidRPr="00360AA0">
        <w:rPr>
          <w:rFonts w:ascii="Times New Roman" w:hAnsi="Times New Roman"/>
          <w:iCs/>
          <w:sz w:val="28"/>
          <w:szCs w:val="28"/>
        </w:rPr>
        <w:t>Развитию техники в узком смысле слова (беглости, четкости, ровности и т. д.) способствует систематическая работа над упражнениями, гаммами и этюдами. При освоении инструктивного материала рекомендуется применение различных вариантов – штриховых, динамических, ритмических и т. д.</w:t>
      </w:r>
      <w:r w:rsidRPr="00360AA0">
        <w:rPr>
          <w:rFonts w:ascii="Times New Roman" w:hAnsi="Times New Roman"/>
          <w:sz w:val="28"/>
          <w:szCs w:val="28"/>
        </w:rPr>
        <w:t xml:space="preserve"> При работе над техникой необходимо давать четкие индивидуальные задания и регулярно проверять их выполнение.</w:t>
      </w:r>
      <w:r w:rsidRPr="00360AA0">
        <w:rPr>
          <w:rFonts w:ascii="Times New Roman" w:hAnsi="Times New Roman"/>
          <w:iCs/>
          <w:sz w:val="28"/>
          <w:szCs w:val="28"/>
        </w:rPr>
        <w:t xml:space="preserve"> За последние годы в исполнительском искусстве на балалайке заметно вырос технический уровень. </w:t>
      </w:r>
      <w:r w:rsidRPr="00360AA0">
        <w:rPr>
          <w:rFonts w:ascii="Times New Roman" w:hAnsi="Times New Roman"/>
          <w:sz w:val="28"/>
          <w:szCs w:val="28"/>
        </w:rPr>
        <w:t>В связи с этим в образовательных программах дополнительного образования стало уделяться большое внимание упражнениям, гаммам, этюдам. Значительно повысились требования технического зачета.  При выборе этюдов  следует учитывать их художественную и техническую значимость. Изучение этюдов может принимать различные формы в</w:t>
      </w:r>
      <w:r w:rsidR="00360AA0" w:rsidRPr="00360AA0">
        <w:rPr>
          <w:rFonts w:ascii="Times New Roman" w:hAnsi="Times New Roman"/>
          <w:sz w:val="28"/>
          <w:szCs w:val="28"/>
        </w:rPr>
        <w:t xml:space="preserve"> </w:t>
      </w:r>
      <w:r w:rsidRPr="00360AA0">
        <w:rPr>
          <w:rFonts w:ascii="Times New Roman" w:hAnsi="Times New Roman"/>
          <w:sz w:val="28"/>
          <w:szCs w:val="28"/>
        </w:rPr>
        <w:lastRenderedPageBreak/>
        <w:t>зависимости от их содержания и учебных задач (ознакомление, чтение нот с листа, разучивание до уровня показа на техническом зачете).</w:t>
      </w:r>
    </w:p>
    <w:p w:rsidR="00705A37" w:rsidRPr="00360AA0" w:rsidRDefault="00705A37" w:rsidP="00705A37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360AA0">
        <w:rPr>
          <w:rFonts w:ascii="Times New Roman" w:hAnsi="Times New Roman"/>
          <w:iCs/>
          <w:sz w:val="28"/>
          <w:szCs w:val="28"/>
        </w:rPr>
        <w:t>Работа над качеством звука, интонацией, разнообразными ритмическими вариантами, динамикой (средствами музыкальной выразительности) должна последовательно проводиться на протяжении всех лет обучения и быть предметом постоянного внимания педагога.</w:t>
      </w:r>
      <w:r w:rsidRPr="00360AA0">
        <w:rPr>
          <w:rFonts w:ascii="Times New Roman" w:hAnsi="Times New Roman"/>
          <w:sz w:val="28"/>
          <w:szCs w:val="28"/>
        </w:rPr>
        <w:t xml:space="preserve"> В этой связи педагогу необходимо научить ученика слуховому контролю</w:t>
      </w:r>
      <w:r w:rsidR="003322AC">
        <w:rPr>
          <w:rFonts w:ascii="Times New Roman" w:hAnsi="Times New Roman"/>
          <w:sz w:val="28"/>
          <w:szCs w:val="28"/>
        </w:rPr>
        <w:t xml:space="preserve"> и  контролю по распределению  </w:t>
      </w:r>
      <w:r w:rsidRPr="00360AA0">
        <w:rPr>
          <w:rFonts w:ascii="Times New Roman" w:hAnsi="Times New Roman"/>
          <w:sz w:val="28"/>
          <w:szCs w:val="28"/>
        </w:rPr>
        <w:t>мышечного напряжения.</w:t>
      </w:r>
    </w:p>
    <w:p w:rsidR="00705A37" w:rsidRPr="00360AA0" w:rsidRDefault="00705A37" w:rsidP="003322AC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0AA0">
        <w:rPr>
          <w:rFonts w:ascii="Times New Roman" w:hAnsi="Times New Roman"/>
          <w:sz w:val="28"/>
          <w:szCs w:val="28"/>
        </w:rPr>
        <w:t>Работа над музыкальным произведением должна проходить в тесной художественной и технической связи.</w:t>
      </w:r>
    </w:p>
    <w:p w:rsidR="00705A37" w:rsidRPr="00360AA0" w:rsidRDefault="00705A37" w:rsidP="00705A37">
      <w:pPr>
        <w:shd w:val="clear" w:color="auto" w:fill="FFFFFF"/>
        <w:spacing w:after="0" w:line="360" w:lineRule="auto"/>
        <w:ind w:firstLine="706"/>
        <w:jc w:val="both"/>
        <w:rPr>
          <w:rFonts w:ascii="Times New Roman" w:hAnsi="Times New Roman"/>
          <w:sz w:val="28"/>
          <w:szCs w:val="28"/>
        </w:rPr>
      </w:pPr>
      <w:r w:rsidRPr="00360AA0">
        <w:rPr>
          <w:rFonts w:ascii="Times New Roman" w:hAnsi="Times New Roman"/>
          <w:sz w:val="28"/>
          <w:szCs w:val="28"/>
        </w:rPr>
        <w:t>Важной задачей предмета является развитие навыков самостоятельной работы над домашним заданием. В качестве проверки знаний основных этапов в работе над произведением можно рекомендовать  ученику выучить самостоятельно произведение,  которое по трудности должно быть легче произведений, изучаемых по основной программе.</w:t>
      </w:r>
    </w:p>
    <w:p w:rsidR="00705A37" w:rsidRPr="00360AA0" w:rsidRDefault="00705A37" w:rsidP="00705A37">
      <w:pPr>
        <w:pStyle w:val="2"/>
        <w:spacing w:line="360" w:lineRule="auto"/>
        <w:ind w:firstLine="706"/>
        <w:jc w:val="both"/>
        <w:rPr>
          <w:iCs/>
          <w:sz w:val="28"/>
          <w:szCs w:val="28"/>
        </w:rPr>
      </w:pPr>
      <w:r w:rsidRPr="00360AA0">
        <w:rPr>
          <w:iCs/>
          <w:sz w:val="28"/>
          <w:szCs w:val="28"/>
        </w:rPr>
        <w:t>Большое значение в воспитании музыкального вкуса отводится изучаемому репертуару. Помимо обработок народных мелодий, органично звучащих на народных инструментах и составляющих основу репертуара, необходимо включать в  учебные программы  переложения лучших образцов зарубежной и отечественной классики, произведений, написанных для других инструментов или для голоса. Рекомендуется исполнять переложения, в которых сохранен замысел автора и  в то</w:t>
      </w:r>
      <w:r w:rsidR="003322AC">
        <w:rPr>
          <w:iCs/>
          <w:sz w:val="28"/>
          <w:szCs w:val="28"/>
        </w:rPr>
        <w:t xml:space="preserve"> </w:t>
      </w:r>
      <w:r w:rsidRPr="00360AA0">
        <w:rPr>
          <w:iCs/>
          <w:sz w:val="28"/>
          <w:szCs w:val="28"/>
        </w:rPr>
        <w:t>же время грамотно, полноценно  использованы характерные особенности балалайки.</w:t>
      </w:r>
    </w:p>
    <w:p w:rsidR="00705A37" w:rsidRPr="00360AA0" w:rsidRDefault="00705A37" w:rsidP="003322AC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В классе балалайки при работе над этюдами и пьесами для достижения чистоты интонации и технической свободы необходимо использовать различные варианты аппликатуры. При работе над гаммами не следует упрощать аппликатуру, поскольку это ведет к недостаточной эффективности выполнения поставленных задач, связанных с развитием координации и беглости пальцев.</w:t>
      </w:r>
    </w:p>
    <w:p w:rsidR="00705A37" w:rsidRPr="00360AA0" w:rsidRDefault="00705A37" w:rsidP="00705A37">
      <w:pPr>
        <w:pStyle w:val="2"/>
        <w:spacing w:line="360" w:lineRule="auto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      По окончании </w:t>
      </w:r>
      <w:r w:rsidR="003322AC">
        <w:rPr>
          <w:sz w:val="28"/>
          <w:szCs w:val="28"/>
        </w:rPr>
        <w:t xml:space="preserve">обучения </w:t>
      </w:r>
      <w:r w:rsidRPr="00360AA0">
        <w:rPr>
          <w:sz w:val="28"/>
          <w:szCs w:val="28"/>
        </w:rPr>
        <w:t>учащийся должен: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lastRenderedPageBreak/>
        <w:t xml:space="preserve">     1. Иметь представление  о следующих понятиях: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основные приемы игры (переменные удары, тремоло, двойное пиццикато, гитарный прием, одинарное пиццикато);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  <w:lang w:val="en-GB"/>
        </w:rPr>
      </w:pPr>
      <w:r w:rsidRPr="00360AA0">
        <w:rPr>
          <w:sz w:val="28"/>
          <w:szCs w:val="28"/>
        </w:rPr>
        <w:t xml:space="preserve">   </w:t>
      </w:r>
      <w:r w:rsidRPr="00360AA0">
        <w:rPr>
          <w:sz w:val="28"/>
          <w:szCs w:val="28"/>
          <w:lang w:val="en-GB"/>
        </w:rPr>
        <w:t xml:space="preserve">- </w:t>
      </w:r>
      <w:proofErr w:type="gramStart"/>
      <w:r w:rsidRPr="00360AA0">
        <w:rPr>
          <w:sz w:val="28"/>
          <w:szCs w:val="28"/>
        </w:rPr>
        <w:t>основные</w:t>
      </w:r>
      <w:proofErr w:type="gramEnd"/>
      <w:r w:rsidRPr="00360AA0">
        <w:rPr>
          <w:sz w:val="28"/>
          <w:szCs w:val="28"/>
          <w:lang w:val="en-GB"/>
        </w:rPr>
        <w:t xml:space="preserve"> </w:t>
      </w:r>
      <w:proofErr w:type="spellStart"/>
      <w:r w:rsidRPr="00360AA0">
        <w:rPr>
          <w:sz w:val="28"/>
          <w:szCs w:val="28"/>
          <w:lang w:val="en-GB"/>
        </w:rPr>
        <w:t>штрихи</w:t>
      </w:r>
      <w:proofErr w:type="spellEnd"/>
      <w:r w:rsidRPr="00360AA0">
        <w:rPr>
          <w:sz w:val="28"/>
          <w:szCs w:val="28"/>
          <w:lang w:val="en-GB"/>
        </w:rPr>
        <w:t xml:space="preserve"> (staccato, legato, </w:t>
      </w:r>
      <w:proofErr w:type="spellStart"/>
      <w:r w:rsidRPr="00360AA0">
        <w:rPr>
          <w:sz w:val="28"/>
          <w:szCs w:val="28"/>
          <w:lang w:val="en-GB"/>
        </w:rPr>
        <w:t>non legato</w:t>
      </w:r>
      <w:proofErr w:type="spellEnd"/>
      <w:r w:rsidRPr="00360AA0">
        <w:rPr>
          <w:sz w:val="28"/>
          <w:szCs w:val="28"/>
          <w:lang w:val="en-GB"/>
        </w:rPr>
        <w:t>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  <w:lang w:val="en-GB"/>
        </w:rPr>
      </w:pPr>
      <w:r w:rsidRPr="00360AA0">
        <w:rPr>
          <w:sz w:val="28"/>
          <w:szCs w:val="28"/>
          <w:lang w:val="en-GB"/>
        </w:rPr>
        <w:t xml:space="preserve">  -   </w:t>
      </w:r>
      <w:proofErr w:type="gramStart"/>
      <w:r w:rsidRPr="00360AA0">
        <w:rPr>
          <w:sz w:val="28"/>
          <w:szCs w:val="28"/>
        </w:rPr>
        <w:t>динамика</w:t>
      </w:r>
      <w:proofErr w:type="gramEnd"/>
      <w:r w:rsidRPr="00360AA0">
        <w:rPr>
          <w:sz w:val="28"/>
          <w:szCs w:val="28"/>
          <w:lang w:val="en-GB"/>
        </w:rPr>
        <w:t xml:space="preserve"> (forte, piano, </w:t>
      </w:r>
      <w:proofErr w:type="spellStart"/>
      <w:r w:rsidRPr="00360AA0">
        <w:rPr>
          <w:sz w:val="28"/>
          <w:szCs w:val="28"/>
          <w:lang w:val="en-GB"/>
        </w:rPr>
        <w:t>cresc</w:t>
      </w:r>
      <w:r w:rsidRPr="00360AA0">
        <w:rPr>
          <w:sz w:val="28"/>
          <w:szCs w:val="28"/>
          <w:lang w:val="en-US"/>
        </w:rPr>
        <w:t>endo</w:t>
      </w:r>
      <w:proofErr w:type="spellEnd"/>
      <w:r w:rsidRPr="00360AA0">
        <w:rPr>
          <w:sz w:val="28"/>
          <w:szCs w:val="28"/>
          <w:lang w:val="en-GB"/>
        </w:rPr>
        <w:t>, diminuendo);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  <w:lang w:val="en-GB"/>
        </w:rPr>
        <w:t xml:space="preserve">   </w:t>
      </w:r>
      <w:r w:rsidRPr="00360AA0">
        <w:rPr>
          <w:sz w:val="28"/>
          <w:szCs w:val="28"/>
        </w:rPr>
        <w:t>-  тембр звука;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интонирование;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мелизмы (форшлаг одинарный, форшлаг двойной, трель, мордент, группетто);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колористические приемы (дробь).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2. Владеть основными навыками </w:t>
      </w:r>
      <w:proofErr w:type="spellStart"/>
      <w:r w:rsidRPr="00360AA0">
        <w:rPr>
          <w:sz w:val="28"/>
          <w:szCs w:val="28"/>
        </w:rPr>
        <w:t>звукоизвлечения</w:t>
      </w:r>
      <w:proofErr w:type="spellEnd"/>
      <w:r w:rsidRPr="00360AA0">
        <w:rPr>
          <w:sz w:val="28"/>
          <w:szCs w:val="28"/>
        </w:rPr>
        <w:t xml:space="preserve"> и исполнения: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владеть различными видами атаки звука (на опоре, с замаха);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- владеть сменой приемов игры, позиций, сменой струн;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- работа</w:t>
      </w:r>
      <w:r w:rsidR="0003496D">
        <w:rPr>
          <w:sz w:val="28"/>
          <w:szCs w:val="28"/>
        </w:rPr>
        <w:t>ть над техническими трудностями  и добиваться успеха</w:t>
      </w:r>
      <w:r w:rsidRPr="00360AA0">
        <w:rPr>
          <w:sz w:val="28"/>
          <w:szCs w:val="28"/>
        </w:rPr>
        <w:t>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- уметь грамотно использовать тембровое </w:t>
      </w:r>
      <w:r w:rsidR="0003496D">
        <w:rPr>
          <w:sz w:val="28"/>
          <w:szCs w:val="28"/>
        </w:rPr>
        <w:t>разнообразие красок инструмента.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3. Накопить определенный технический багаж: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- упражнения в одной позиции на разных струнах;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- хроматические, диатонические, тональные упражнения;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- упражнения динамические, штриховые;</w:t>
      </w:r>
    </w:p>
    <w:p w:rsidR="00705A37" w:rsidRPr="00360AA0" w:rsidRDefault="003322AC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 гаммы</w:t>
      </w:r>
      <w:r w:rsidR="00705A37" w:rsidRPr="00360AA0">
        <w:rPr>
          <w:sz w:val="28"/>
          <w:szCs w:val="28"/>
        </w:rPr>
        <w:t xml:space="preserve"> </w:t>
      </w:r>
      <w:proofErr w:type="spellStart"/>
      <w:r w:rsidR="00705A37" w:rsidRPr="00360AA0">
        <w:rPr>
          <w:sz w:val="28"/>
          <w:szCs w:val="28"/>
        </w:rPr>
        <w:t>однооктавные</w:t>
      </w:r>
      <w:proofErr w:type="spellEnd"/>
      <w:r w:rsidR="00705A37" w:rsidRPr="00360AA0">
        <w:rPr>
          <w:sz w:val="28"/>
          <w:szCs w:val="28"/>
        </w:rPr>
        <w:t xml:space="preserve"> мажорные, минорные (трех видов) на одной струне, начиная с открытой струны; </w:t>
      </w:r>
      <w:proofErr w:type="spellStart"/>
      <w:r w:rsidR="00705A37" w:rsidRPr="00360AA0">
        <w:rPr>
          <w:sz w:val="28"/>
          <w:szCs w:val="28"/>
        </w:rPr>
        <w:t>однооктавные</w:t>
      </w:r>
      <w:proofErr w:type="spellEnd"/>
      <w:r w:rsidR="00705A37" w:rsidRPr="00360AA0">
        <w:rPr>
          <w:sz w:val="28"/>
          <w:szCs w:val="28"/>
        </w:rPr>
        <w:t xml:space="preserve"> на </w:t>
      </w:r>
      <w:r>
        <w:rPr>
          <w:sz w:val="28"/>
          <w:szCs w:val="28"/>
        </w:rPr>
        <w:t>двух</w:t>
      </w:r>
      <w:r w:rsidR="00705A37" w:rsidRPr="00360AA0">
        <w:rPr>
          <w:sz w:val="28"/>
          <w:szCs w:val="28"/>
        </w:rPr>
        <w:t xml:space="preserve"> струнах,  </w:t>
      </w:r>
      <w:proofErr w:type="spellStart"/>
      <w:r w:rsidR="00705A37" w:rsidRPr="00360AA0">
        <w:rPr>
          <w:sz w:val="28"/>
          <w:szCs w:val="28"/>
        </w:rPr>
        <w:t>двухоктавные</w:t>
      </w:r>
      <w:proofErr w:type="spellEnd"/>
      <w:r w:rsidR="00705A37" w:rsidRPr="00360AA0">
        <w:rPr>
          <w:sz w:val="28"/>
          <w:szCs w:val="28"/>
        </w:rPr>
        <w:t xml:space="preserve"> мажорные и минорные (трех видов); хроматические </w:t>
      </w:r>
      <w:proofErr w:type="spellStart"/>
      <w:r w:rsidR="00705A37" w:rsidRPr="00360AA0">
        <w:rPr>
          <w:sz w:val="28"/>
          <w:szCs w:val="28"/>
        </w:rPr>
        <w:t>однооктавные</w:t>
      </w:r>
      <w:proofErr w:type="spellEnd"/>
      <w:r w:rsidR="00705A37" w:rsidRPr="00360AA0">
        <w:rPr>
          <w:sz w:val="28"/>
          <w:szCs w:val="28"/>
        </w:rPr>
        <w:t xml:space="preserve"> и </w:t>
      </w:r>
      <w:proofErr w:type="spellStart"/>
      <w:r w:rsidR="00705A37" w:rsidRPr="00360AA0">
        <w:rPr>
          <w:sz w:val="28"/>
          <w:szCs w:val="28"/>
        </w:rPr>
        <w:t>двухоктавны</w:t>
      </w:r>
      <w:r>
        <w:rPr>
          <w:sz w:val="28"/>
          <w:szCs w:val="28"/>
        </w:rPr>
        <w:t>е</w:t>
      </w:r>
      <w:proofErr w:type="spellEnd"/>
      <w:r>
        <w:rPr>
          <w:sz w:val="28"/>
          <w:szCs w:val="28"/>
        </w:rPr>
        <w:t>; а</w:t>
      </w:r>
      <w:r w:rsidR="00705A37" w:rsidRPr="00360AA0">
        <w:rPr>
          <w:sz w:val="28"/>
          <w:szCs w:val="28"/>
        </w:rPr>
        <w:t>рпе</w:t>
      </w:r>
      <w:r>
        <w:rPr>
          <w:sz w:val="28"/>
          <w:szCs w:val="28"/>
        </w:rPr>
        <w:t xml:space="preserve">джио </w:t>
      </w:r>
      <w:proofErr w:type="spellStart"/>
      <w:r>
        <w:rPr>
          <w:sz w:val="28"/>
          <w:szCs w:val="28"/>
        </w:rPr>
        <w:t>однооктавные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двухоктавные</w:t>
      </w:r>
      <w:proofErr w:type="spellEnd"/>
      <w:r>
        <w:rPr>
          <w:sz w:val="28"/>
          <w:szCs w:val="28"/>
        </w:rPr>
        <w:t>;</w:t>
      </w:r>
    </w:p>
    <w:p w:rsidR="00705A37" w:rsidRP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 - </w:t>
      </w:r>
      <w:r w:rsidR="003322AC">
        <w:rPr>
          <w:sz w:val="28"/>
          <w:szCs w:val="28"/>
        </w:rPr>
        <w:t>выучить</w:t>
      </w:r>
      <w:r w:rsidRPr="00360AA0">
        <w:rPr>
          <w:sz w:val="28"/>
          <w:szCs w:val="28"/>
        </w:rPr>
        <w:t xml:space="preserve"> большое количество этюдов на раз</w:t>
      </w:r>
      <w:r w:rsidR="0003496D">
        <w:rPr>
          <w:sz w:val="28"/>
          <w:szCs w:val="28"/>
        </w:rPr>
        <w:t>лич</w:t>
      </w:r>
      <w:r w:rsidRPr="00360AA0">
        <w:rPr>
          <w:sz w:val="28"/>
          <w:szCs w:val="28"/>
        </w:rPr>
        <w:t xml:space="preserve">ные виды техники;  </w:t>
      </w:r>
    </w:p>
    <w:p w:rsidR="00360AA0" w:rsidRDefault="00705A37" w:rsidP="00F521BA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 xml:space="preserve">   - посредством изучения многочисленных произведений ознаком</w:t>
      </w:r>
      <w:r w:rsidR="0003496D">
        <w:rPr>
          <w:sz w:val="28"/>
          <w:szCs w:val="28"/>
        </w:rPr>
        <w:t xml:space="preserve">иться  с творчеством различных выдающихся </w:t>
      </w:r>
      <w:r w:rsidRPr="00360AA0">
        <w:rPr>
          <w:sz w:val="28"/>
          <w:szCs w:val="28"/>
        </w:rPr>
        <w:t xml:space="preserve">композиторов прошлого и современности. </w:t>
      </w:r>
    </w:p>
    <w:p w:rsidR="00705A37" w:rsidRPr="00360AA0" w:rsidRDefault="00705A37" w:rsidP="00E62F03">
      <w:pPr>
        <w:pStyle w:val="2"/>
        <w:spacing w:line="360" w:lineRule="auto"/>
        <w:ind w:firstLine="709"/>
        <w:jc w:val="both"/>
        <w:rPr>
          <w:sz w:val="28"/>
          <w:szCs w:val="28"/>
        </w:rPr>
      </w:pPr>
      <w:r w:rsidRPr="00360AA0">
        <w:rPr>
          <w:sz w:val="28"/>
          <w:szCs w:val="28"/>
        </w:rPr>
        <w:t>Вся тво</w:t>
      </w:r>
      <w:r w:rsidR="003322AC">
        <w:rPr>
          <w:sz w:val="28"/>
          <w:szCs w:val="28"/>
        </w:rPr>
        <w:t>рческая деятельность педагога-</w:t>
      </w:r>
      <w:r w:rsidRPr="00360AA0">
        <w:rPr>
          <w:sz w:val="28"/>
          <w:szCs w:val="28"/>
        </w:rPr>
        <w:t xml:space="preserve">музыканта должна иметь научно обоснованный характер и строиться на базе имеющейся методической </w:t>
      </w:r>
      <w:r w:rsidRPr="00360AA0">
        <w:rPr>
          <w:sz w:val="28"/>
          <w:szCs w:val="28"/>
        </w:rPr>
        <w:lastRenderedPageBreak/>
        <w:t>литературы. Педагоги</w:t>
      </w:r>
      <w:r w:rsidR="00360AA0">
        <w:rPr>
          <w:sz w:val="28"/>
          <w:szCs w:val="28"/>
        </w:rPr>
        <w:t>-</w:t>
      </w:r>
      <w:r w:rsidRPr="00360AA0">
        <w:rPr>
          <w:sz w:val="28"/>
          <w:szCs w:val="28"/>
        </w:rPr>
        <w:t>балалаечн</w:t>
      </w:r>
      <w:r w:rsidR="0003496D">
        <w:rPr>
          <w:sz w:val="28"/>
          <w:szCs w:val="28"/>
        </w:rPr>
        <w:t xml:space="preserve">ики часто вынуждены обращаться </w:t>
      </w:r>
      <w:r w:rsidRPr="00360AA0">
        <w:rPr>
          <w:sz w:val="28"/>
          <w:szCs w:val="28"/>
        </w:rPr>
        <w:t xml:space="preserve">к методикам и </w:t>
      </w:r>
      <w:proofErr w:type="gramStart"/>
      <w:r w:rsidRPr="00360AA0">
        <w:rPr>
          <w:sz w:val="28"/>
          <w:szCs w:val="28"/>
        </w:rPr>
        <w:t>методическим исследо</w:t>
      </w:r>
      <w:r w:rsidR="00360AA0">
        <w:rPr>
          <w:sz w:val="28"/>
          <w:szCs w:val="28"/>
        </w:rPr>
        <w:t>ваниям</w:t>
      </w:r>
      <w:proofErr w:type="gramEnd"/>
      <w:r w:rsidR="00360AA0">
        <w:rPr>
          <w:sz w:val="28"/>
          <w:szCs w:val="28"/>
        </w:rPr>
        <w:t xml:space="preserve"> </w:t>
      </w:r>
      <w:r w:rsidRPr="00360AA0">
        <w:rPr>
          <w:sz w:val="28"/>
          <w:szCs w:val="28"/>
        </w:rPr>
        <w:t xml:space="preserve">других специальностей (скрипка, фортепиано). Современный педагог для повышения </w:t>
      </w:r>
      <w:r w:rsidR="0003496D">
        <w:rPr>
          <w:sz w:val="28"/>
          <w:szCs w:val="28"/>
        </w:rPr>
        <w:t>уровня</w:t>
      </w:r>
      <w:r w:rsidRPr="00360AA0">
        <w:rPr>
          <w:sz w:val="28"/>
          <w:szCs w:val="28"/>
        </w:rPr>
        <w:t xml:space="preserve"> самореализации должен интересоваться последними открытиями в области психологии, педагогики, методики, применять их в своей работе, заботясь тем самым о воспитании подрастающего поколения, готовя себе достойных преемников.  </w:t>
      </w:r>
    </w:p>
    <w:p w:rsidR="00360AA0" w:rsidRDefault="00360AA0" w:rsidP="00360AA0">
      <w:pPr>
        <w:pStyle w:val="Body1"/>
        <w:spacing w:line="360" w:lineRule="auto"/>
        <w:ind w:left="720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sz w:val="28"/>
          <w:szCs w:val="28"/>
        </w:rPr>
        <w:t>VI</w:t>
      </w:r>
      <w:r>
        <w:rPr>
          <w:rFonts w:ascii="Times New Roman" w:eastAsia="Helvetica" w:hAnsi="Times New Roman"/>
          <w:b/>
          <w:sz w:val="28"/>
          <w:szCs w:val="28"/>
          <w:lang w:val="ru-RU"/>
        </w:rPr>
        <w:t>. Списки рекомендуемой учебной и методической литературы</w:t>
      </w:r>
    </w:p>
    <w:p w:rsidR="00360AA0" w:rsidRDefault="00360AA0" w:rsidP="00360AA0">
      <w:pPr>
        <w:pStyle w:val="Body1"/>
        <w:spacing w:line="360" w:lineRule="auto"/>
        <w:jc w:val="center"/>
        <w:rPr>
          <w:rFonts w:ascii="Times New Roman" w:eastAsia="Helvetica" w:hAnsi="Times New Roman"/>
          <w:b/>
          <w:i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sz w:val="28"/>
          <w:szCs w:val="28"/>
          <w:lang w:val="ru-RU"/>
        </w:rPr>
        <w:t>Методическая литература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1. Андреев В. Материалы и документы. М., 1986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2.Антология литературы для русских народных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инструментов Часть 1. Сост. С.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Колобков. М., 1984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 Асафьев Б. О русском народном музыкальном фольклоре. Том 4. М., 1956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4.Баранов Ю.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«Василий Андреев»</w:t>
      </w:r>
      <w:r w:rsidR="003322A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Серия «Жизнь замечательных людей». М., 2001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5.Паршин М. «Роль транскрипции в бала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лаечном исполнительстве». В сб.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статей «Вопросы народно-инструментального исполнительства и педагогики». Тольятти, 2002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6. Блинов Е. Система условных обозначений в нотной з</w:t>
      </w:r>
      <w:r w:rsidR="003322A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аписи для балалайки. Свердловск,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7.Белкин А. Русские скоморохи. М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8.Васильев Ю., Широков А. Рассказы о русских народных инструментах. М., 1979 </w:t>
      </w:r>
    </w:p>
    <w:p w:rsidR="00705A37" w:rsidRPr="00360AA0" w:rsidRDefault="00705A37" w:rsidP="0003496D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9.Вертков К. Русские народные музыкальные инструменты.</w:t>
      </w:r>
      <w:r w:rsidR="0003496D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10.Вертков К.,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Благодатов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Г.,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Язовицкая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Э. Атлас музыкальных инструментов народов СССР</w:t>
      </w:r>
      <w:r w:rsidR="003322A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М., 1976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11.Галахов В. Искусство балалаечников Дальнего Востока. 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12. Максимов Е. Государственный русский народный оркестр имени Н.П. Осипова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1965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13.Илюхин А. Самоучитель игры на балалайке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1972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14.Илюхин А. Материалы к курсу истории исполнительства на русских народных музыкальных инструментах.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1, 2.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М., 1969, 1971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15.Капишников Н. Воспитание чувств. Кемерово, 1961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16.Каргин А.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Работа с самодеятельным ор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кестром народных инструментов.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17.Колчева М. Прос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ветительская деятельность В.В.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Андреева и его великорусский оркестр. М., 1976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18.Максимов Е. Оркестры и ансамбли русских народных инстру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ментов. М., 1983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19.Имханицкий М. Становление струнно-щипковых народных инструментов в России.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20.Пересада А. Методика обучения игре на народных инструментах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Л.,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21.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Пересада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Оркестры русских народных инструментов. М., 1985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22.Пересада А. Энциклопедия балалаечника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2008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23.Поздняков А. Русский народный оркестр и его роль в эстетическом воспитании молодежи. М.,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24.Польшина Л. Жанровые особенности оркестра русских народ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ных инструментов и пути его развития. М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1979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25.Попонов В. Оркестр хора имени Пятницкого.  М., 1979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26.Самойлов Е. Звучат инструменты народные. Пенза, 1972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27.Смирнова И. Музыка для русских народных инструментов. Ис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 xml:space="preserve">тория русской советской музыки. М., 1969 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28.Соколов Ф. 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В.В.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Андреев и его оркестр. Л., 1962</w:t>
      </w:r>
    </w:p>
    <w:p w:rsidR="00705A37" w:rsidRPr="00360AA0" w:rsidRDefault="0003496D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29.Соколов Ф.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Русская народная балалайка. М., 1962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30.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Чунин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В. Современный русский оркестр. М., 1981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31.Шалов А.  Основы игры на балалайке. Л., 1970</w:t>
      </w:r>
    </w:p>
    <w:p w:rsidR="00705A37" w:rsidRPr="00360AA0" w:rsidRDefault="00D07D5C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32. </w:t>
      </w:r>
      <w:proofErr w:type="spell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Обозначение балалаечных штрихов. Сборник статей «Методика обучения игре на народных инструментах». Л.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1975</w:t>
      </w:r>
    </w:p>
    <w:p w:rsidR="00705A37" w:rsidRPr="00360AA0" w:rsidRDefault="00360AA0" w:rsidP="00961288">
      <w:pPr>
        <w:spacing w:after="0" w:line="360" w:lineRule="auto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Учебно-</w:t>
      </w:r>
      <w:r w:rsidR="00705A37" w:rsidRPr="00360AA0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>методическая литература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Андрюшенков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Г.  Начальное обучение игре на балалайке. Л., 1983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Андрюшенков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Г. Школа-самоучитель игры на балалайке. Учеб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ное пособие с хрестоматией. СПб,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2002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Илюхин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Самоучитель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Дорожкин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В. Самоучитель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Нечепоренко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П.- Мельников В. Школа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Цветков В. Школа игры на балалайке. М.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2002</w:t>
      </w:r>
    </w:p>
    <w:p w:rsidR="00705A37" w:rsidRPr="00360AA0" w:rsidRDefault="00705A37" w:rsidP="00961288">
      <w:pPr>
        <w:spacing w:after="0" w:line="360" w:lineRule="auto"/>
        <w:jc w:val="center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Учебная литература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1. Альбом 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 И. Иншако</w:t>
      </w:r>
      <w:r w:rsidR="00EB18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а, А. Горбачев М., 2004</w:t>
      </w:r>
    </w:p>
    <w:p w:rsidR="00705A37" w:rsidRPr="00360AA0" w:rsidRDefault="00961288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2.Альбом для детей. Вып.1</w:t>
      </w:r>
      <w:r w:rsidR="00EB18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Зажигин</w:t>
      </w:r>
      <w:proofErr w:type="spellEnd"/>
      <w:r w:rsidR="00705A37"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3.Альбом для детей. Вып.2</w:t>
      </w:r>
      <w:r w:rsidR="00EB181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С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ост. 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Медведев. М., 1989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4.Альбом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 юношества. Вып.1. Сост.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Зажигин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1984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5.Альбом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 Н.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Бекна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заров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1969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6. 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2. Сост. Н.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Бекназаров. М., 1970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7.Альбом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3. Сост.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1973 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8.Альбом начинающего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4. Сост.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1975 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9.Альбом начинающег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 балалаечника. </w:t>
      </w:r>
      <w:proofErr w:type="spellStart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5.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03496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Сост. 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Викто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ров. М., 1976</w:t>
      </w:r>
    </w:p>
    <w:p w:rsidR="00705A37" w:rsidRPr="00360AA0" w:rsidRDefault="00705A37" w:rsidP="006D061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10.Альбом начинающег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 балалаечника. Вып.6. Сост. 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Викто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ров. М., 1977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11.Альбом начиняющего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7. И.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Шелмаков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1978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12.Альбом начинающего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8. Сост. В. Лобов М., 1979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14.Альбом начинающего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9. М., 1985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15.Альбом начинающего 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10. М., 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16.Альбом ученика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-балалаечника.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1.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Киев, 1972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17.Альбом ученика-балалаечника.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r w:rsidRPr="00360AA0">
        <w:rPr>
          <w:rFonts w:ascii="Times New Roman" w:eastAsia="Times New Roman" w:hAnsi="Times New Roman"/>
          <w:iCs/>
          <w:color w:val="000000"/>
          <w:spacing w:val="-10"/>
          <w:sz w:val="28"/>
          <w:szCs w:val="28"/>
          <w:lang w:eastAsia="ru-RU"/>
        </w:rPr>
        <w:t>2.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Киев, 1974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18.Альбом ученика-балалаечника.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3.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Киев,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19.Альбом ученика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-балалаечника. Вью. 4.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Манич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Ки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softHyphen/>
        <w:t>ев, 1975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20.Андреев В.Вальсы. Переиздание. М., 2010 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21.Андреев В. Избранные произведения. М., 1983</w:t>
      </w:r>
    </w:p>
    <w:p w:rsidR="00705A37" w:rsidRPr="00D07D5C" w:rsidRDefault="00705A37" w:rsidP="00D07D5C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22.Ансамбли для русских нар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одных инструментов. Сост. </w:t>
      </w:r>
      <w:proofErr w:type="spellStart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Ильин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Л</w:t>
      </w:r>
      <w:r w:rsidRPr="00360AA0">
        <w:rPr>
          <w:rFonts w:ascii="Times New Roman" w:eastAsia="Times New Roman" w:hAnsi="Times New Roman"/>
          <w:color w:val="000000"/>
          <w:sz w:val="28"/>
          <w:szCs w:val="28"/>
        </w:rPr>
        <w:t xml:space="preserve">,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1964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23.Балалаечнику-любителю.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М., 1976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24.Балалаечнику-любителю.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2. М., 1979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25.Балалаечнику-любителю.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3. М., 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26.Балалаечнику-любителю.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4. М., 1981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27.Балалаечнику-любителю.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5. М., 1983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28.Балалаечнику-любителю. Вью. 6. М., 1984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29.Балалаечнику-любителю.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7. М., 1985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30.Балалаечнику-любителю.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8. М., 1986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31.Дорожкин А. Самоучитель игры на балалайке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32.Зверев А. Детский альбом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33.«Играем вместе».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1. Пьесы для балалайки в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сопр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ф-но и дуэта домра-балалайка. Сост. Н.Бурдыкина, И.Сенин. М., 2008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34.«Играем вместе».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2. Пьесы для домры в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сопр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ф-но и дуэта домра-балалайка. Сост. Н.Бурдыкина, И.Сенин. М., 2012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35.И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збранные произведения. Сост.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Болдырев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1987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36.Из репертуара Николая Осипова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  <w:proofErr w:type="spellStart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D07D5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Лачинов. М, 1985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37.Камалдинов  Г. Пьесы, обработки и этюды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1980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38.Легкие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1. Сост. 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Дорожкин</w:t>
      </w:r>
      <w:proofErr w:type="spellEnd"/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1959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39.Легкие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2. Сост. А.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Дорожкин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М., 1961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40.Легкие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3. Сост. Н. Бекназаров</w:t>
      </w:r>
      <w:r w:rsidR="004A32F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М., 1962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41.Легкие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4. Сост. Н. Бекназаров. М., 1963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42.Легкие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5. Сост. Н. Бекназаров.  М., 1964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43.Легкие пьесы.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6. Сост. Н. Бекназаров.  М., 1965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44.На досуге.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1. Сост. В. Лобов. М., 1982</w:t>
      </w:r>
    </w:p>
    <w:p w:rsidR="00705A37" w:rsidRPr="00360AA0" w:rsidRDefault="00705A37" w:rsidP="00961288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45.На досуге.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2. Сост. В. Лобов. М., 1984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46.На досуге.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Вып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3. Сост. Ю. Соловьев. М., 1985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47.Нотная папка балалаечника. Сост.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В.Болдырев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2004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48.Хрестоматия для балалайки. Сост. В.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Авксентьев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1960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49.Хрестоматия балалаечника. Сост. В.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Зажигин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С. Щегловитов.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2003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50.Хрестоматия.  Балалайка. Сост. В.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Глейхман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2007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51.Хрестоматия 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балалаечника. Сост. В. </w:t>
      </w:r>
      <w:proofErr w:type="spellStart"/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Глейхман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1984</w:t>
      </w:r>
    </w:p>
    <w:p w:rsidR="00705A37" w:rsidRPr="00360AA0" w:rsidRDefault="00705A37" w:rsidP="00961288">
      <w:pPr>
        <w:tabs>
          <w:tab w:val="left" w:pos="6424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52. </w:t>
      </w:r>
      <w:proofErr w:type="spell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Шалов</w:t>
      </w:r>
      <w:proofErr w:type="spell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А. «Аленкины игрушки»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Детская сюита для балалайки и фортепиано. СПб</w:t>
      </w:r>
      <w:proofErr w:type="gramStart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525FE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proofErr w:type="gramEnd"/>
      <w:r w:rsidRPr="00360AA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2000</w:t>
      </w:r>
    </w:p>
    <w:p w:rsidR="00705A37" w:rsidRPr="00360AA0" w:rsidRDefault="00705A37" w:rsidP="00961288">
      <w:pPr>
        <w:spacing w:after="0" w:line="360" w:lineRule="auto"/>
        <w:ind w:firstLine="709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705A37" w:rsidRPr="00D53F9B" w:rsidRDefault="00705A37" w:rsidP="00D53F9B">
      <w:pPr>
        <w:spacing w:line="360" w:lineRule="auto"/>
        <w:rPr>
          <w:sz w:val="28"/>
          <w:szCs w:val="28"/>
        </w:rPr>
      </w:pPr>
      <w:bookmarkStart w:id="0" w:name="_GoBack"/>
      <w:bookmarkEnd w:id="0"/>
    </w:p>
    <w:sectPr w:rsidR="00705A37" w:rsidRPr="00D53F9B" w:rsidSect="003A49B6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7D0F" w:rsidRDefault="007B7D0F" w:rsidP="006D0614">
      <w:pPr>
        <w:spacing w:after="0" w:line="240" w:lineRule="auto"/>
      </w:pPr>
      <w:r>
        <w:separator/>
      </w:r>
    </w:p>
  </w:endnote>
  <w:endnote w:type="continuationSeparator" w:id="0">
    <w:p w:rsidR="007B7D0F" w:rsidRDefault="007B7D0F" w:rsidP="006D06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ont315">
    <w:altName w:val="Times New Roman"/>
    <w:charset w:val="CC"/>
    <w:family w:val="auto"/>
    <w:pitch w:val="variable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289463"/>
      <w:docPartObj>
        <w:docPartGallery w:val="Page Numbers (Bottom of Page)"/>
        <w:docPartUnique/>
      </w:docPartObj>
    </w:sdtPr>
    <w:sdtEndPr/>
    <w:sdtContent>
      <w:p w:rsidR="00A06FBE" w:rsidRDefault="00A06FBE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62F03">
          <w:rPr>
            <w:noProof/>
          </w:rPr>
          <w:t>39</w:t>
        </w:r>
        <w:r>
          <w:rPr>
            <w:noProof/>
          </w:rPr>
          <w:fldChar w:fldCharType="end"/>
        </w:r>
      </w:p>
    </w:sdtContent>
  </w:sdt>
  <w:p w:rsidR="00A06FBE" w:rsidRDefault="00A06FB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7D0F" w:rsidRDefault="007B7D0F" w:rsidP="006D0614">
      <w:pPr>
        <w:spacing w:after="0" w:line="240" w:lineRule="auto"/>
      </w:pPr>
      <w:r>
        <w:separator/>
      </w:r>
    </w:p>
  </w:footnote>
  <w:footnote w:type="continuationSeparator" w:id="0">
    <w:p w:rsidR="007B7D0F" w:rsidRDefault="007B7D0F" w:rsidP="006D06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1">
    <w:nsid w:val="00000003"/>
    <w:multiLevelType w:val="multilevel"/>
    <w:tmpl w:val="00000002"/>
    <w:lvl w:ilvl="0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0000005"/>
    <w:multiLevelType w:val="multilevel"/>
    <w:tmpl w:val="00000004"/>
    <w:lvl w:ilvl="0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25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3">
    <w:nsid w:val="00000006"/>
    <w:multiLevelType w:val="multilevel"/>
    <w:tmpl w:val="00000006"/>
    <w:name w:val="WWNum18"/>
    <w:lvl w:ilvl="0">
      <w:start w:val="1"/>
      <w:numFmt w:val="decimal"/>
      <w:lvlText w:val="%1.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971" w:hanging="180"/>
      </w:pPr>
    </w:lvl>
  </w:abstractNum>
  <w:abstractNum w:abstractNumId="4">
    <w:nsid w:val="00000007"/>
    <w:multiLevelType w:val="multilevel"/>
    <w:tmpl w:val="00000006"/>
    <w:lvl w:ilvl="0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78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5">
    <w:nsid w:val="00000009"/>
    <w:multiLevelType w:val="multilevel"/>
    <w:tmpl w:val="00000008"/>
    <w:lvl w:ilvl="0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82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6">
    <w:nsid w:val="0000000B"/>
    <w:multiLevelType w:val="multilevel"/>
    <w:tmpl w:val="0000000A"/>
    <w:lvl w:ilvl="0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rPr>
        <w:rFonts w:ascii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7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8">
    <w:nsid w:val="00000014"/>
    <w:multiLevelType w:val="multilevel"/>
    <w:tmpl w:val="00000014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eastAsia="Helvetic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222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1942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662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382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102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822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542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262" w:hanging="180"/>
      </w:pPr>
    </w:lvl>
  </w:abstractNum>
  <w:abstractNum w:abstractNumId="9">
    <w:nsid w:val="091778F8"/>
    <w:multiLevelType w:val="hybridMultilevel"/>
    <w:tmpl w:val="283031E2"/>
    <w:lvl w:ilvl="0" w:tplc="0419000F">
      <w:start w:val="1"/>
      <w:numFmt w:val="decimal"/>
      <w:lvlText w:val="%1."/>
      <w:lvlJc w:val="left"/>
      <w:pPr>
        <w:ind w:left="1282" w:hanging="360"/>
      </w:pPr>
    </w:lvl>
    <w:lvl w:ilvl="1" w:tplc="04190019" w:tentative="1">
      <w:start w:val="1"/>
      <w:numFmt w:val="lowerLetter"/>
      <w:lvlText w:val="%2."/>
      <w:lvlJc w:val="left"/>
      <w:pPr>
        <w:ind w:left="2002" w:hanging="360"/>
      </w:pPr>
    </w:lvl>
    <w:lvl w:ilvl="2" w:tplc="0419001B" w:tentative="1">
      <w:start w:val="1"/>
      <w:numFmt w:val="lowerRoman"/>
      <w:lvlText w:val="%3."/>
      <w:lvlJc w:val="right"/>
      <w:pPr>
        <w:ind w:left="2722" w:hanging="180"/>
      </w:pPr>
    </w:lvl>
    <w:lvl w:ilvl="3" w:tplc="0419000F" w:tentative="1">
      <w:start w:val="1"/>
      <w:numFmt w:val="decimal"/>
      <w:lvlText w:val="%4."/>
      <w:lvlJc w:val="left"/>
      <w:pPr>
        <w:ind w:left="3442" w:hanging="360"/>
      </w:pPr>
    </w:lvl>
    <w:lvl w:ilvl="4" w:tplc="04190019" w:tentative="1">
      <w:start w:val="1"/>
      <w:numFmt w:val="lowerLetter"/>
      <w:lvlText w:val="%5."/>
      <w:lvlJc w:val="left"/>
      <w:pPr>
        <w:ind w:left="4162" w:hanging="360"/>
      </w:pPr>
    </w:lvl>
    <w:lvl w:ilvl="5" w:tplc="0419001B" w:tentative="1">
      <w:start w:val="1"/>
      <w:numFmt w:val="lowerRoman"/>
      <w:lvlText w:val="%6."/>
      <w:lvlJc w:val="right"/>
      <w:pPr>
        <w:ind w:left="4882" w:hanging="180"/>
      </w:pPr>
    </w:lvl>
    <w:lvl w:ilvl="6" w:tplc="0419000F" w:tentative="1">
      <w:start w:val="1"/>
      <w:numFmt w:val="decimal"/>
      <w:lvlText w:val="%7."/>
      <w:lvlJc w:val="left"/>
      <w:pPr>
        <w:ind w:left="5602" w:hanging="360"/>
      </w:pPr>
    </w:lvl>
    <w:lvl w:ilvl="7" w:tplc="04190019" w:tentative="1">
      <w:start w:val="1"/>
      <w:numFmt w:val="lowerLetter"/>
      <w:lvlText w:val="%8."/>
      <w:lvlJc w:val="left"/>
      <w:pPr>
        <w:ind w:left="6322" w:hanging="360"/>
      </w:pPr>
    </w:lvl>
    <w:lvl w:ilvl="8" w:tplc="0419001B" w:tentative="1">
      <w:start w:val="1"/>
      <w:numFmt w:val="lowerRoman"/>
      <w:lvlText w:val="%9."/>
      <w:lvlJc w:val="right"/>
      <w:pPr>
        <w:ind w:left="7042" w:hanging="180"/>
      </w:pPr>
    </w:lvl>
  </w:abstractNum>
  <w:abstractNum w:abstractNumId="10">
    <w:nsid w:val="18227354"/>
    <w:multiLevelType w:val="singleLevel"/>
    <w:tmpl w:val="4D424C4C"/>
    <w:lvl w:ilvl="0">
      <w:start w:val="2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1">
    <w:nsid w:val="1FD0300B"/>
    <w:multiLevelType w:val="hybridMultilevel"/>
    <w:tmpl w:val="8E2A4766"/>
    <w:lvl w:ilvl="0" w:tplc="F7FAD8F4">
      <w:start w:val="1"/>
      <w:numFmt w:val="decimal"/>
      <w:lvlText w:val="%1."/>
      <w:lvlJc w:val="left"/>
      <w:pPr>
        <w:ind w:left="64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8" w:hanging="360"/>
      </w:pPr>
    </w:lvl>
    <w:lvl w:ilvl="2" w:tplc="0419001B" w:tentative="1">
      <w:start w:val="1"/>
      <w:numFmt w:val="lowerRoman"/>
      <w:lvlText w:val="%3."/>
      <w:lvlJc w:val="right"/>
      <w:pPr>
        <w:ind w:left="2088" w:hanging="180"/>
      </w:pPr>
    </w:lvl>
    <w:lvl w:ilvl="3" w:tplc="0419000F" w:tentative="1">
      <w:start w:val="1"/>
      <w:numFmt w:val="decimal"/>
      <w:lvlText w:val="%4."/>
      <w:lvlJc w:val="left"/>
      <w:pPr>
        <w:ind w:left="2808" w:hanging="360"/>
      </w:pPr>
    </w:lvl>
    <w:lvl w:ilvl="4" w:tplc="04190019" w:tentative="1">
      <w:start w:val="1"/>
      <w:numFmt w:val="lowerLetter"/>
      <w:lvlText w:val="%5."/>
      <w:lvlJc w:val="left"/>
      <w:pPr>
        <w:ind w:left="3528" w:hanging="360"/>
      </w:pPr>
    </w:lvl>
    <w:lvl w:ilvl="5" w:tplc="0419001B" w:tentative="1">
      <w:start w:val="1"/>
      <w:numFmt w:val="lowerRoman"/>
      <w:lvlText w:val="%6."/>
      <w:lvlJc w:val="right"/>
      <w:pPr>
        <w:ind w:left="4248" w:hanging="180"/>
      </w:pPr>
    </w:lvl>
    <w:lvl w:ilvl="6" w:tplc="0419000F" w:tentative="1">
      <w:start w:val="1"/>
      <w:numFmt w:val="decimal"/>
      <w:lvlText w:val="%7."/>
      <w:lvlJc w:val="left"/>
      <w:pPr>
        <w:ind w:left="4968" w:hanging="360"/>
      </w:pPr>
    </w:lvl>
    <w:lvl w:ilvl="7" w:tplc="04190019" w:tentative="1">
      <w:start w:val="1"/>
      <w:numFmt w:val="lowerLetter"/>
      <w:lvlText w:val="%8."/>
      <w:lvlJc w:val="left"/>
      <w:pPr>
        <w:ind w:left="5688" w:hanging="360"/>
      </w:pPr>
    </w:lvl>
    <w:lvl w:ilvl="8" w:tplc="0419001B" w:tentative="1">
      <w:start w:val="1"/>
      <w:numFmt w:val="lowerRoman"/>
      <w:lvlText w:val="%9."/>
      <w:lvlJc w:val="right"/>
      <w:pPr>
        <w:ind w:left="6408" w:hanging="180"/>
      </w:pPr>
    </w:lvl>
  </w:abstractNum>
  <w:abstractNum w:abstractNumId="12">
    <w:nsid w:val="23983767"/>
    <w:multiLevelType w:val="multilevel"/>
    <w:tmpl w:val="5D9468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5666C54"/>
    <w:multiLevelType w:val="singleLevel"/>
    <w:tmpl w:val="5554ECA8"/>
    <w:lvl w:ilvl="0">
      <w:start w:val="22"/>
      <w:numFmt w:val="decimal"/>
      <w:lvlText w:val="%1."/>
      <w:legacy w:legacy="1" w:legacySpace="0" w:legacyIndent="49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4">
    <w:nsid w:val="2B5B0CDA"/>
    <w:multiLevelType w:val="hybridMultilevel"/>
    <w:tmpl w:val="25689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C8330F"/>
    <w:multiLevelType w:val="hybridMultilevel"/>
    <w:tmpl w:val="0A3E3F9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B707756"/>
    <w:multiLevelType w:val="hybridMultilevel"/>
    <w:tmpl w:val="34C279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277A1F"/>
    <w:multiLevelType w:val="hybridMultilevel"/>
    <w:tmpl w:val="8D52F192"/>
    <w:lvl w:ilvl="0" w:tplc="D5886148">
      <w:start w:val="1"/>
      <w:numFmt w:val="decimal"/>
      <w:lvlText w:val="%1."/>
      <w:lvlJc w:val="left"/>
      <w:pPr>
        <w:ind w:left="720" w:hanging="360"/>
      </w:pPr>
      <w:rPr>
        <w:rFonts w:eastAsia="Calibr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1D6965"/>
    <w:multiLevelType w:val="hybridMultilevel"/>
    <w:tmpl w:val="1FE86C62"/>
    <w:lvl w:ilvl="0" w:tplc="A2B0D272">
      <w:start w:val="1"/>
      <w:numFmt w:val="decimal"/>
      <w:lvlText w:val="%1."/>
      <w:lvlJc w:val="left"/>
      <w:pPr>
        <w:ind w:left="4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8" w:hanging="360"/>
      </w:pPr>
    </w:lvl>
    <w:lvl w:ilvl="2" w:tplc="0419001B" w:tentative="1">
      <w:start w:val="1"/>
      <w:numFmt w:val="lowerRoman"/>
      <w:lvlText w:val="%3."/>
      <w:lvlJc w:val="right"/>
      <w:pPr>
        <w:ind w:left="1908" w:hanging="180"/>
      </w:pPr>
    </w:lvl>
    <w:lvl w:ilvl="3" w:tplc="0419000F" w:tentative="1">
      <w:start w:val="1"/>
      <w:numFmt w:val="decimal"/>
      <w:lvlText w:val="%4."/>
      <w:lvlJc w:val="left"/>
      <w:pPr>
        <w:ind w:left="2628" w:hanging="360"/>
      </w:pPr>
    </w:lvl>
    <w:lvl w:ilvl="4" w:tplc="04190019" w:tentative="1">
      <w:start w:val="1"/>
      <w:numFmt w:val="lowerLetter"/>
      <w:lvlText w:val="%5."/>
      <w:lvlJc w:val="left"/>
      <w:pPr>
        <w:ind w:left="3348" w:hanging="360"/>
      </w:pPr>
    </w:lvl>
    <w:lvl w:ilvl="5" w:tplc="0419001B" w:tentative="1">
      <w:start w:val="1"/>
      <w:numFmt w:val="lowerRoman"/>
      <w:lvlText w:val="%6."/>
      <w:lvlJc w:val="right"/>
      <w:pPr>
        <w:ind w:left="4068" w:hanging="180"/>
      </w:pPr>
    </w:lvl>
    <w:lvl w:ilvl="6" w:tplc="0419000F" w:tentative="1">
      <w:start w:val="1"/>
      <w:numFmt w:val="decimal"/>
      <w:lvlText w:val="%7."/>
      <w:lvlJc w:val="left"/>
      <w:pPr>
        <w:ind w:left="4788" w:hanging="360"/>
      </w:pPr>
    </w:lvl>
    <w:lvl w:ilvl="7" w:tplc="04190019" w:tentative="1">
      <w:start w:val="1"/>
      <w:numFmt w:val="lowerLetter"/>
      <w:lvlText w:val="%8."/>
      <w:lvlJc w:val="left"/>
      <w:pPr>
        <w:ind w:left="5508" w:hanging="360"/>
      </w:pPr>
    </w:lvl>
    <w:lvl w:ilvl="8" w:tplc="0419001B" w:tentative="1">
      <w:start w:val="1"/>
      <w:numFmt w:val="lowerRoman"/>
      <w:lvlText w:val="%9."/>
      <w:lvlJc w:val="right"/>
      <w:pPr>
        <w:ind w:left="6228" w:hanging="180"/>
      </w:pPr>
    </w:lvl>
  </w:abstractNum>
  <w:abstractNum w:abstractNumId="19">
    <w:nsid w:val="434D16E7"/>
    <w:multiLevelType w:val="hybridMultilevel"/>
    <w:tmpl w:val="AAC25A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554692"/>
    <w:multiLevelType w:val="singleLevel"/>
    <w:tmpl w:val="46AEE15C"/>
    <w:lvl w:ilvl="0">
      <w:start w:val="5"/>
      <w:numFmt w:val="decimal"/>
      <w:lvlText w:val="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1">
    <w:nsid w:val="4F63455C"/>
    <w:multiLevelType w:val="hybridMultilevel"/>
    <w:tmpl w:val="F3583016"/>
    <w:lvl w:ilvl="0" w:tplc="14764C20">
      <w:start w:val="1"/>
      <w:numFmt w:val="decimal"/>
      <w:lvlText w:val="%1."/>
      <w:lvlJc w:val="left"/>
      <w:pPr>
        <w:ind w:left="1066" w:hanging="360"/>
      </w:pPr>
      <w:rPr>
        <w:rFonts w:eastAsia="Calibr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2">
    <w:nsid w:val="51F97903"/>
    <w:multiLevelType w:val="hybridMultilevel"/>
    <w:tmpl w:val="55B22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D9722CE"/>
    <w:multiLevelType w:val="hybridMultilevel"/>
    <w:tmpl w:val="01A8E27A"/>
    <w:lvl w:ilvl="0" w:tplc="0419000F">
      <w:start w:val="1"/>
      <w:numFmt w:val="decimal"/>
      <w:lvlText w:val="%1."/>
      <w:lvlJc w:val="left"/>
      <w:pPr>
        <w:ind w:left="2340" w:hanging="360"/>
      </w:p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4">
    <w:nsid w:val="5F0D308C"/>
    <w:multiLevelType w:val="hybridMultilevel"/>
    <w:tmpl w:val="FEC09FA2"/>
    <w:lvl w:ilvl="0" w:tplc="8AD21AB6">
      <w:start w:val="2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5">
    <w:nsid w:val="61EF53A3"/>
    <w:multiLevelType w:val="hybridMultilevel"/>
    <w:tmpl w:val="B64E83E0"/>
    <w:lvl w:ilvl="0" w:tplc="54F22DEA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8C6467F"/>
    <w:multiLevelType w:val="hybridMultilevel"/>
    <w:tmpl w:val="A19451BA"/>
    <w:lvl w:ilvl="0" w:tplc="A504FA36">
      <w:start w:val="1"/>
      <w:numFmt w:val="decimal"/>
      <w:lvlText w:val="%1."/>
      <w:lvlJc w:val="left"/>
      <w:pPr>
        <w:tabs>
          <w:tab w:val="num" w:pos="1699"/>
        </w:tabs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num w:numId="1">
    <w:abstractNumId w:val="12"/>
  </w:num>
  <w:num w:numId="2">
    <w:abstractNumId w:val="9"/>
  </w:num>
  <w:num w:numId="3">
    <w:abstractNumId w:val="15"/>
  </w:num>
  <w:num w:numId="4">
    <w:abstractNumId w:val="26"/>
  </w:num>
  <w:num w:numId="5">
    <w:abstractNumId w:val="25"/>
  </w:num>
  <w:num w:numId="6">
    <w:abstractNumId w:val="10"/>
    <w:lvlOverride w:ilvl="0">
      <w:startOverride w:val="2"/>
    </w:lvlOverride>
  </w:num>
  <w:num w:numId="7">
    <w:abstractNumId w:val="20"/>
    <w:lvlOverride w:ilvl="0">
      <w:startOverride w:val="5"/>
    </w:lvlOverride>
  </w:num>
  <w:num w:numId="8">
    <w:abstractNumId w:val="13"/>
    <w:lvlOverride w:ilvl="0">
      <w:startOverride w:val="22"/>
    </w:lvlOverride>
  </w:num>
  <w:num w:numId="9">
    <w:abstractNumId w:val="21"/>
  </w:num>
  <w:num w:numId="10">
    <w:abstractNumId w:val="19"/>
  </w:num>
  <w:num w:numId="11">
    <w:abstractNumId w:val="23"/>
  </w:num>
  <w:num w:numId="12">
    <w:abstractNumId w:val="0"/>
  </w:num>
  <w:num w:numId="13">
    <w:abstractNumId w:val="2"/>
  </w:num>
  <w:num w:numId="14">
    <w:abstractNumId w:val="4"/>
  </w:num>
  <w:num w:numId="15">
    <w:abstractNumId w:val="1"/>
  </w:num>
  <w:num w:numId="16">
    <w:abstractNumId w:val="16"/>
  </w:num>
  <w:num w:numId="17">
    <w:abstractNumId w:val="11"/>
  </w:num>
  <w:num w:numId="18">
    <w:abstractNumId w:val="5"/>
  </w:num>
  <w:num w:numId="19">
    <w:abstractNumId w:val="6"/>
  </w:num>
  <w:num w:numId="20">
    <w:abstractNumId w:val="18"/>
  </w:num>
  <w:num w:numId="21">
    <w:abstractNumId w:val="17"/>
  </w:num>
  <w:num w:numId="22">
    <w:abstractNumId w:val="3"/>
  </w:num>
  <w:num w:numId="23">
    <w:abstractNumId w:val="7"/>
  </w:num>
  <w:num w:numId="24">
    <w:abstractNumId w:val="24"/>
  </w:num>
  <w:num w:numId="25">
    <w:abstractNumId w:val="14"/>
  </w:num>
  <w:num w:numId="26">
    <w:abstractNumId w:val="8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101C4"/>
    <w:rsid w:val="00010584"/>
    <w:rsid w:val="00010A57"/>
    <w:rsid w:val="0001695F"/>
    <w:rsid w:val="00020B97"/>
    <w:rsid w:val="00025545"/>
    <w:rsid w:val="0003496D"/>
    <w:rsid w:val="00055A59"/>
    <w:rsid w:val="0007774F"/>
    <w:rsid w:val="000A520F"/>
    <w:rsid w:val="000C5017"/>
    <w:rsid w:val="000E1B0D"/>
    <w:rsid w:val="00133BDB"/>
    <w:rsid w:val="00136D69"/>
    <w:rsid w:val="001415C2"/>
    <w:rsid w:val="00163969"/>
    <w:rsid w:val="00165808"/>
    <w:rsid w:val="001868D7"/>
    <w:rsid w:val="001B1D86"/>
    <w:rsid w:val="001C3199"/>
    <w:rsid w:val="001D13E3"/>
    <w:rsid w:val="001D226E"/>
    <w:rsid w:val="001D3198"/>
    <w:rsid w:val="001E0651"/>
    <w:rsid w:val="002109FE"/>
    <w:rsid w:val="00224DED"/>
    <w:rsid w:val="0022681E"/>
    <w:rsid w:val="002275C6"/>
    <w:rsid w:val="00241096"/>
    <w:rsid w:val="00242214"/>
    <w:rsid w:val="002452A3"/>
    <w:rsid w:val="002661D7"/>
    <w:rsid w:val="002825A5"/>
    <w:rsid w:val="00285233"/>
    <w:rsid w:val="00292656"/>
    <w:rsid w:val="002A6230"/>
    <w:rsid w:val="002B4D38"/>
    <w:rsid w:val="002D64DD"/>
    <w:rsid w:val="002F3F1F"/>
    <w:rsid w:val="002F6113"/>
    <w:rsid w:val="00302335"/>
    <w:rsid w:val="003101C4"/>
    <w:rsid w:val="003322AC"/>
    <w:rsid w:val="00337EB9"/>
    <w:rsid w:val="0035566E"/>
    <w:rsid w:val="00360AA0"/>
    <w:rsid w:val="00392EBB"/>
    <w:rsid w:val="00395EA1"/>
    <w:rsid w:val="003A49B6"/>
    <w:rsid w:val="003A78DE"/>
    <w:rsid w:val="003B0F05"/>
    <w:rsid w:val="003E4A14"/>
    <w:rsid w:val="00416A85"/>
    <w:rsid w:val="00432FB0"/>
    <w:rsid w:val="00437517"/>
    <w:rsid w:val="00440F8D"/>
    <w:rsid w:val="0044196C"/>
    <w:rsid w:val="00477C7C"/>
    <w:rsid w:val="004A2C59"/>
    <w:rsid w:val="004A32F1"/>
    <w:rsid w:val="004A7145"/>
    <w:rsid w:val="004C060F"/>
    <w:rsid w:val="004E3AB9"/>
    <w:rsid w:val="004F5620"/>
    <w:rsid w:val="00502FEB"/>
    <w:rsid w:val="0051717F"/>
    <w:rsid w:val="00525ACD"/>
    <w:rsid w:val="00525FE7"/>
    <w:rsid w:val="00534DD8"/>
    <w:rsid w:val="00547584"/>
    <w:rsid w:val="00593E5C"/>
    <w:rsid w:val="005A6D8F"/>
    <w:rsid w:val="005D268E"/>
    <w:rsid w:val="005D2DD3"/>
    <w:rsid w:val="005E5476"/>
    <w:rsid w:val="0066713F"/>
    <w:rsid w:val="00693862"/>
    <w:rsid w:val="006954C1"/>
    <w:rsid w:val="00697769"/>
    <w:rsid w:val="006C5C6D"/>
    <w:rsid w:val="006D0614"/>
    <w:rsid w:val="006D565D"/>
    <w:rsid w:val="006E4D85"/>
    <w:rsid w:val="00705A37"/>
    <w:rsid w:val="00713F09"/>
    <w:rsid w:val="00735C58"/>
    <w:rsid w:val="00741577"/>
    <w:rsid w:val="00761720"/>
    <w:rsid w:val="007B7D0F"/>
    <w:rsid w:val="007C23FF"/>
    <w:rsid w:val="007C285A"/>
    <w:rsid w:val="00806F6F"/>
    <w:rsid w:val="0082017E"/>
    <w:rsid w:val="00841994"/>
    <w:rsid w:val="00847466"/>
    <w:rsid w:val="00875D0B"/>
    <w:rsid w:val="0088134C"/>
    <w:rsid w:val="008D6CB3"/>
    <w:rsid w:val="008E0107"/>
    <w:rsid w:val="008F7319"/>
    <w:rsid w:val="00913FE2"/>
    <w:rsid w:val="00915785"/>
    <w:rsid w:val="00915BA5"/>
    <w:rsid w:val="00920784"/>
    <w:rsid w:val="00927A00"/>
    <w:rsid w:val="0094653D"/>
    <w:rsid w:val="00952629"/>
    <w:rsid w:val="009531A8"/>
    <w:rsid w:val="00961288"/>
    <w:rsid w:val="009635EF"/>
    <w:rsid w:val="00963C51"/>
    <w:rsid w:val="009726A1"/>
    <w:rsid w:val="00993011"/>
    <w:rsid w:val="009A5CF3"/>
    <w:rsid w:val="009B4D84"/>
    <w:rsid w:val="009C7666"/>
    <w:rsid w:val="00A06FBE"/>
    <w:rsid w:val="00A209F0"/>
    <w:rsid w:val="00A22662"/>
    <w:rsid w:val="00A235FD"/>
    <w:rsid w:val="00A2445B"/>
    <w:rsid w:val="00A3551E"/>
    <w:rsid w:val="00A7523C"/>
    <w:rsid w:val="00A85C16"/>
    <w:rsid w:val="00AD173E"/>
    <w:rsid w:val="00AD4D91"/>
    <w:rsid w:val="00AE5EFE"/>
    <w:rsid w:val="00B231A3"/>
    <w:rsid w:val="00B41F63"/>
    <w:rsid w:val="00B72D45"/>
    <w:rsid w:val="00BA6B91"/>
    <w:rsid w:val="00BB35E7"/>
    <w:rsid w:val="00BB5B2D"/>
    <w:rsid w:val="00BD433F"/>
    <w:rsid w:val="00BF4B5A"/>
    <w:rsid w:val="00C03984"/>
    <w:rsid w:val="00C21DB0"/>
    <w:rsid w:val="00C55BBA"/>
    <w:rsid w:val="00C632F2"/>
    <w:rsid w:val="00C85E4F"/>
    <w:rsid w:val="00CE0162"/>
    <w:rsid w:val="00CF4965"/>
    <w:rsid w:val="00D07D5C"/>
    <w:rsid w:val="00D10BBF"/>
    <w:rsid w:val="00D1118F"/>
    <w:rsid w:val="00D200A1"/>
    <w:rsid w:val="00D32268"/>
    <w:rsid w:val="00D53F9B"/>
    <w:rsid w:val="00D629E9"/>
    <w:rsid w:val="00D77D00"/>
    <w:rsid w:val="00D827ED"/>
    <w:rsid w:val="00D97A12"/>
    <w:rsid w:val="00DB7550"/>
    <w:rsid w:val="00DC5607"/>
    <w:rsid w:val="00DC7CC1"/>
    <w:rsid w:val="00DF38E6"/>
    <w:rsid w:val="00E00E42"/>
    <w:rsid w:val="00E114AE"/>
    <w:rsid w:val="00E40211"/>
    <w:rsid w:val="00E62C25"/>
    <w:rsid w:val="00E62F03"/>
    <w:rsid w:val="00E72CE2"/>
    <w:rsid w:val="00E93400"/>
    <w:rsid w:val="00E95326"/>
    <w:rsid w:val="00EA1C01"/>
    <w:rsid w:val="00EA45F6"/>
    <w:rsid w:val="00EB1811"/>
    <w:rsid w:val="00EB76CC"/>
    <w:rsid w:val="00ED0726"/>
    <w:rsid w:val="00EE4051"/>
    <w:rsid w:val="00F0129E"/>
    <w:rsid w:val="00F13C3C"/>
    <w:rsid w:val="00F14A9C"/>
    <w:rsid w:val="00F2773C"/>
    <w:rsid w:val="00F315CB"/>
    <w:rsid w:val="00F321A1"/>
    <w:rsid w:val="00F517B1"/>
    <w:rsid w:val="00F521BA"/>
    <w:rsid w:val="00F8153F"/>
    <w:rsid w:val="00F84786"/>
    <w:rsid w:val="00F92A01"/>
    <w:rsid w:val="00FA7B78"/>
    <w:rsid w:val="00FC57AB"/>
    <w:rsid w:val="00FC70CE"/>
    <w:rsid w:val="00FD242E"/>
    <w:rsid w:val="00FE560E"/>
    <w:rsid w:val="00FF2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C4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nhideWhenUsed/>
    <w:rsid w:val="003101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paragraph" w:customStyle="1" w:styleId="western">
    <w:name w:val="western"/>
    <w:basedOn w:val="a"/>
    <w:rsid w:val="003101C4"/>
    <w:pPr>
      <w:spacing w:before="100" w:beforeAutospacing="1" w:after="115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3101C4"/>
    <w:rPr>
      <w:strike w:val="0"/>
      <w:dstrike w:val="0"/>
      <w:color w:val="363636"/>
      <w:u w:val="none"/>
      <w:effect w:val="none"/>
    </w:rPr>
  </w:style>
  <w:style w:type="paragraph" w:styleId="a5">
    <w:name w:val="List Paragraph"/>
    <w:basedOn w:val="a"/>
    <w:uiPriority w:val="34"/>
    <w:qFormat/>
    <w:rsid w:val="003101C4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3101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01C4"/>
    <w:rPr>
      <w:rFonts w:ascii="Tahoma" w:eastAsia="Calibri" w:hAnsi="Tahoma" w:cs="Tahoma"/>
      <w:sz w:val="16"/>
      <w:szCs w:val="16"/>
    </w:rPr>
  </w:style>
  <w:style w:type="character" w:customStyle="1" w:styleId="FontStyle16">
    <w:name w:val="Font Style16"/>
    <w:rsid w:val="003101C4"/>
    <w:rPr>
      <w:rFonts w:ascii="Times New Roman" w:hAnsi="Times New Roman" w:cs="Times New Roman"/>
      <w:sz w:val="24"/>
      <w:szCs w:val="24"/>
    </w:rPr>
  </w:style>
  <w:style w:type="paragraph" w:styleId="a8">
    <w:name w:val="footer"/>
    <w:basedOn w:val="a"/>
    <w:link w:val="a9"/>
    <w:uiPriority w:val="99"/>
    <w:rsid w:val="003101C4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rsid w:val="003101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ody Text Indent"/>
    <w:basedOn w:val="a"/>
    <w:link w:val="ab"/>
    <w:rsid w:val="003101C4"/>
    <w:pPr>
      <w:spacing w:after="0" w:line="240" w:lineRule="auto"/>
      <w:ind w:firstLine="7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rsid w:val="003101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rsid w:val="003101C4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Основной текст Знак"/>
    <w:basedOn w:val="a0"/>
    <w:link w:val="ac"/>
    <w:rsid w:val="003101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3101C4"/>
    <w:pPr>
      <w:spacing w:after="0" w:line="240" w:lineRule="auto"/>
    </w:pPr>
    <w:rPr>
      <w:rFonts w:ascii="Times New Roman" w:eastAsia="Times New Roman" w:hAnsi="Times New Roman"/>
      <w:sz w:val="32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3101C4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21">
    <w:name w:val="Основной текст (2)_"/>
    <w:basedOn w:val="a0"/>
    <w:link w:val="22"/>
    <w:uiPriority w:val="99"/>
    <w:locked/>
    <w:rsid w:val="003101C4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22">
    <w:name w:val="Основной текст (2)"/>
    <w:basedOn w:val="a"/>
    <w:link w:val="21"/>
    <w:uiPriority w:val="99"/>
    <w:rsid w:val="003101C4"/>
    <w:pPr>
      <w:shd w:val="clear" w:color="auto" w:fill="FFFFFF"/>
      <w:spacing w:after="300" w:line="240" w:lineRule="atLeast"/>
    </w:pPr>
    <w:rPr>
      <w:rFonts w:ascii="Times New Roman" w:eastAsiaTheme="minorHAnsi" w:hAnsi="Times New Roman" w:cstheme="minorBidi"/>
      <w:b/>
      <w:bCs/>
      <w:sz w:val="23"/>
      <w:szCs w:val="23"/>
    </w:rPr>
  </w:style>
  <w:style w:type="character" w:customStyle="1" w:styleId="1">
    <w:name w:val="Заголовок №1_"/>
    <w:basedOn w:val="a0"/>
    <w:link w:val="10"/>
    <w:uiPriority w:val="99"/>
    <w:locked/>
    <w:rsid w:val="003101C4"/>
    <w:rPr>
      <w:rFonts w:ascii="Times New Roman" w:hAnsi="Times New Roman"/>
      <w:b/>
      <w:bCs/>
      <w:sz w:val="23"/>
      <w:szCs w:val="23"/>
      <w:shd w:val="clear" w:color="auto" w:fill="FFFFFF"/>
    </w:rPr>
  </w:style>
  <w:style w:type="paragraph" w:customStyle="1" w:styleId="10">
    <w:name w:val="Заголовок №1"/>
    <w:basedOn w:val="a"/>
    <w:link w:val="1"/>
    <w:uiPriority w:val="99"/>
    <w:rsid w:val="003101C4"/>
    <w:pPr>
      <w:shd w:val="clear" w:color="auto" w:fill="FFFFFF"/>
      <w:spacing w:before="240" w:after="0" w:line="274" w:lineRule="exact"/>
      <w:jc w:val="right"/>
      <w:outlineLvl w:val="0"/>
    </w:pPr>
    <w:rPr>
      <w:rFonts w:ascii="Times New Roman" w:eastAsiaTheme="minorHAnsi" w:hAnsi="Times New Roman" w:cstheme="minorBidi"/>
      <w:b/>
      <w:bCs/>
      <w:sz w:val="23"/>
      <w:szCs w:val="23"/>
    </w:rPr>
  </w:style>
  <w:style w:type="character" w:customStyle="1" w:styleId="ae">
    <w:name w:val="Основной текст + Полужирный"/>
    <w:basedOn w:val="a0"/>
    <w:uiPriority w:val="99"/>
    <w:rsid w:val="003101C4"/>
    <w:rPr>
      <w:rFonts w:ascii="Times New Roman" w:eastAsia="Arial Unicode MS" w:hAnsi="Times New Roman"/>
      <w:b/>
      <w:bCs/>
      <w:sz w:val="23"/>
      <w:szCs w:val="23"/>
      <w:shd w:val="clear" w:color="auto" w:fill="FFFFFF"/>
    </w:rPr>
  </w:style>
  <w:style w:type="table" w:styleId="af">
    <w:name w:val="Table Grid"/>
    <w:basedOn w:val="a1"/>
    <w:uiPriority w:val="59"/>
    <w:rsid w:val="003101C4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header"/>
    <w:basedOn w:val="a"/>
    <w:link w:val="af1"/>
    <w:uiPriority w:val="99"/>
    <w:semiHidden/>
    <w:unhideWhenUsed/>
    <w:rsid w:val="003101C4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0"/>
    <w:link w:val="af0"/>
    <w:uiPriority w:val="99"/>
    <w:semiHidden/>
    <w:rsid w:val="003101C4"/>
    <w:rPr>
      <w:rFonts w:ascii="Calibri" w:eastAsia="Calibri" w:hAnsi="Calibri" w:cs="Times New Roman"/>
    </w:rPr>
  </w:style>
  <w:style w:type="paragraph" w:styleId="af2">
    <w:name w:val="Document Map"/>
    <w:basedOn w:val="a"/>
    <w:link w:val="af3"/>
    <w:semiHidden/>
    <w:rsid w:val="003101C4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3">
    <w:name w:val="Схема документа Знак"/>
    <w:basedOn w:val="a0"/>
    <w:link w:val="af2"/>
    <w:semiHidden/>
    <w:rsid w:val="003101C4"/>
    <w:rPr>
      <w:rFonts w:ascii="Tahoma" w:eastAsia="Calibri" w:hAnsi="Tahoma" w:cs="Tahoma"/>
      <w:sz w:val="20"/>
      <w:szCs w:val="20"/>
      <w:shd w:val="clear" w:color="auto" w:fill="000080"/>
    </w:rPr>
  </w:style>
  <w:style w:type="paragraph" w:customStyle="1" w:styleId="210">
    <w:name w:val="Основной текст 21"/>
    <w:basedOn w:val="a"/>
    <w:rsid w:val="00FC70CE"/>
    <w:pPr>
      <w:suppressAutoHyphens/>
      <w:spacing w:after="0" w:line="100" w:lineRule="atLeast"/>
    </w:pPr>
    <w:rPr>
      <w:rFonts w:ascii="Times New Roman" w:eastAsia="Times New Roman" w:hAnsi="Times New Roman" w:cs="Mangal"/>
      <w:kern w:val="1"/>
      <w:sz w:val="32"/>
      <w:szCs w:val="24"/>
      <w:lang w:eastAsia="hi-IN" w:bidi="hi-IN"/>
    </w:rPr>
  </w:style>
  <w:style w:type="paragraph" w:customStyle="1" w:styleId="Body1">
    <w:name w:val="Body 1"/>
    <w:rsid w:val="00FC70CE"/>
    <w:pPr>
      <w:suppressAutoHyphens/>
      <w:spacing w:after="0" w:line="240" w:lineRule="auto"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  <w:style w:type="paragraph" w:customStyle="1" w:styleId="11">
    <w:name w:val="Абзац списка1"/>
    <w:basedOn w:val="a"/>
    <w:rsid w:val="00FC70CE"/>
    <w:pPr>
      <w:suppressAutoHyphens/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val="en-US" w:eastAsia="hi-IN" w:bidi="hi-IN"/>
    </w:rPr>
  </w:style>
  <w:style w:type="paragraph" w:customStyle="1" w:styleId="12">
    <w:name w:val="Без интервала1"/>
    <w:rsid w:val="00292656"/>
    <w:pPr>
      <w:suppressAutoHyphens/>
      <w:spacing w:after="0" w:line="240" w:lineRule="auto"/>
    </w:pPr>
    <w:rPr>
      <w:rFonts w:ascii="Calibri" w:eastAsia="SimSun" w:hAnsi="Calibri" w:cs="font315"/>
      <w:kern w:val="1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245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57553F-6C18-4748-9039-879773BB4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996</TotalTime>
  <Pages>1</Pages>
  <Words>7195</Words>
  <Characters>41012</Characters>
  <Application>Microsoft Office Word</Application>
  <DocSecurity>0</DocSecurity>
  <Lines>341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игорь</dc:creator>
  <cp:lastModifiedBy>1</cp:lastModifiedBy>
  <cp:revision>76</cp:revision>
  <cp:lastPrinted>2019-11-27T13:10:00Z</cp:lastPrinted>
  <dcterms:created xsi:type="dcterms:W3CDTF">2013-11-07T10:23:00Z</dcterms:created>
  <dcterms:modified xsi:type="dcterms:W3CDTF">2019-11-28T10:16:00Z</dcterms:modified>
</cp:coreProperties>
</file>